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6067" w:rsidRPr="0064189C" w:rsidRDefault="00696067" w:rsidP="00F3788B">
      <w:pPr>
        <w:jc w:val="right"/>
        <w:rPr>
          <w:rFonts w:ascii="Montserrat" w:hAnsi="Montserrat" w:cs="Arial"/>
          <w:b/>
          <w:sz w:val="22"/>
          <w:szCs w:val="22"/>
          <w:lang w:val="es-MX"/>
        </w:rPr>
      </w:pPr>
    </w:p>
    <w:p w:rsidR="00C60F0B" w:rsidRPr="0064189C" w:rsidRDefault="00C60F0B" w:rsidP="00C60F0B">
      <w:pPr>
        <w:rPr>
          <w:rFonts w:ascii="Montserrat" w:hAnsi="Montserrat" w:cs="Arial"/>
          <w:b/>
          <w:sz w:val="22"/>
          <w:szCs w:val="22"/>
          <w:lang w:val="es-MX"/>
        </w:rPr>
      </w:pPr>
      <w:r w:rsidRPr="0064189C">
        <w:rPr>
          <w:rFonts w:ascii="Montserrat" w:hAnsi="Montserrat" w:cs="Arial"/>
          <w:b/>
          <w:sz w:val="22"/>
          <w:szCs w:val="22"/>
          <w:lang w:val="es-MX"/>
        </w:rPr>
        <w:t xml:space="preserve">Anexo Número </w:t>
      </w:r>
      <w:r w:rsidR="00082831" w:rsidRPr="0064189C">
        <w:rPr>
          <w:rFonts w:ascii="Montserrat" w:hAnsi="Montserrat" w:cs="Arial"/>
          <w:b/>
          <w:sz w:val="22"/>
          <w:szCs w:val="22"/>
          <w:lang w:val="es-MX"/>
        </w:rPr>
        <w:t>7</w:t>
      </w:r>
      <w:r w:rsidRPr="0064189C">
        <w:rPr>
          <w:rFonts w:ascii="Montserrat" w:hAnsi="Montserrat" w:cs="Arial"/>
          <w:b/>
          <w:sz w:val="22"/>
          <w:szCs w:val="22"/>
          <w:lang w:val="es-MX"/>
        </w:rPr>
        <w:t xml:space="preserve"> (</w:t>
      </w:r>
      <w:r w:rsidR="00082831" w:rsidRPr="0064189C">
        <w:rPr>
          <w:rFonts w:ascii="Montserrat" w:hAnsi="Montserrat" w:cs="Arial"/>
          <w:b/>
          <w:sz w:val="22"/>
          <w:szCs w:val="22"/>
          <w:lang w:val="es-MX"/>
        </w:rPr>
        <w:t>Siete</w:t>
      </w:r>
      <w:r w:rsidRPr="0064189C">
        <w:rPr>
          <w:rFonts w:ascii="Montserrat" w:hAnsi="Montserrat" w:cs="Arial"/>
          <w:b/>
          <w:sz w:val="22"/>
          <w:szCs w:val="22"/>
          <w:lang w:val="es-MX"/>
        </w:rPr>
        <w:t>)</w:t>
      </w:r>
    </w:p>
    <w:p w:rsidR="00C60F0B" w:rsidRPr="0064189C" w:rsidRDefault="0048221E" w:rsidP="00C60F0B">
      <w:pPr>
        <w:rPr>
          <w:rFonts w:ascii="Montserrat" w:hAnsi="Montserrat" w:cs="Arial"/>
          <w:b/>
          <w:i/>
          <w:sz w:val="22"/>
          <w:szCs w:val="22"/>
          <w:lang w:val="es-MX"/>
        </w:rPr>
      </w:pPr>
      <w:r w:rsidRPr="0064189C">
        <w:rPr>
          <w:rFonts w:ascii="Montserrat" w:hAnsi="Montserrat" w:cs="Arial"/>
          <w:b/>
          <w:i/>
          <w:sz w:val="22"/>
          <w:szCs w:val="22"/>
          <w:lang w:val="es-MX"/>
        </w:rPr>
        <w:t>PROPUESTA ECONÓMICA.</w:t>
      </w:r>
    </w:p>
    <w:p w:rsidR="0048221E" w:rsidRPr="0064189C" w:rsidRDefault="0048221E" w:rsidP="00C60F0B">
      <w:pPr>
        <w:rPr>
          <w:rFonts w:ascii="Montserrat" w:hAnsi="Montserrat" w:cs="Arial"/>
          <w:b/>
          <w:sz w:val="22"/>
          <w:szCs w:val="22"/>
          <w:lang w:val="es-MX"/>
        </w:rPr>
      </w:pPr>
    </w:p>
    <w:p w:rsidR="00C60F0B" w:rsidRPr="0064189C" w:rsidRDefault="00C60F0B" w:rsidP="00C60F0B">
      <w:pPr>
        <w:rPr>
          <w:rFonts w:ascii="Montserrat" w:hAnsi="Montserrat" w:cs="Arial"/>
          <w:b/>
          <w:sz w:val="22"/>
          <w:szCs w:val="22"/>
          <w:lang w:val="es-MX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31"/>
        <w:gridCol w:w="3085"/>
        <w:gridCol w:w="840"/>
        <w:gridCol w:w="905"/>
        <w:gridCol w:w="905"/>
        <w:gridCol w:w="1431"/>
        <w:gridCol w:w="808"/>
        <w:gridCol w:w="773"/>
      </w:tblGrid>
      <w:tr w:rsidR="00C928FC" w:rsidRPr="00C928FC" w:rsidTr="00C928FC">
        <w:trPr>
          <w:trHeight w:val="300"/>
        </w:trPr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28FC" w:rsidRPr="00C928FC" w:rsidRDefault="00C928FC" w:rsidP="00C928FC">
            <w:pPr>
              <w:suppressAutoHyphens w:val="0"/>
              <w:rPr>
                <w:rFonts w:ascii="Montserrat" w:hAnsi="Montserrat"/>
                <w:b/>
                <w:bCs/>
                <w:color w:val="000000"/>
                <w:sz w:val="22"/>
                <w:szCs w:val="22"/>
                <w:lang w:val="es-MX" w:eastAsia="es-MX"/>
              </w:rPr>
            </w:pPr>
          </w:p>
        </w:tc>
        <w:tc>
          <w:tcPr>
            <w:tcW w:w="21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28FC" w:rsidRPr="00C928FC" w:rsidRDefault="00C928FC" w:rsidP="00C928FC">
            <w:pPr>
              <w:suppressAutoHyphens w:val="0"/>
              <w:jc w:val="right"/>
              <w:rPr>
                <w:rFonts w:ascii="Montserrat" w:hAnsi="Montserrat"/>
                <w:color w:val="000000"/>
                <w:sz w:val="22"/>
                <w:szCs w:val="22"/>
                <w:lang w:val="es-MX" w:eastAsia="es-MX"/>
              </w:rPr>
            </w:pPr>
            <w:r w:rsidRPr="00C928FC">
              <w:rPr>
                <w:rFonts w:ascii="Montserrat" w:hAnsi="Montserrat"/>
                <w:color w:val="000000"/>
                <w:sz w:val="22"/>
                <w:szCs w:val="22"/>
                <w:lang w:val="es-MX" w:eastAsia="es-MX"/>
              </w:rPr>
              <w:t xml:space="preserve">PARTIDA </w:t>
            </w:r>
          </w:p>
        </w:tc>
        <w:tc>
          <w:tcPr>
            <w:tcW w:w="4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28FC" w:rsidRPr="00C928FC" w:rsidRDefault="00C928FC" w:rsidP="00C928FC">
            <w:pPr>
              <w:suppressAutoHyphens w:val="0"/>
              <w:jc w:val="center"/>
              <w:rPr>
                <w:rFonts w:ascii="Montserrat" w:hAnsi="Montserrat"/>
                <w:b/>
                <w:bCs/>
                <w:color w:val="000000"/>
                <w:sz w:val="22"/>
                <w:szCs w:val="22"/>
                <w:lang w:val="es-MX" w:eastAsia="es-MX"/>
              </w:rPr>
            </w:pPr>
            <w:r w:rsidRPr="00C928FC">
              <w:rPr>
                <w:rFonts w:ascii="Montserrat" w:hAnsi="Montserrat"/>
                <w:b/>
                <w:bCs/>
                <w:color w:val="000000"/>
                <w:sz w:val="22"/>
                <w:szCs w:val="22"/>
                <w:lang w:val="es-MX" w:eastAsia="es-MX"/>
              </w:rPr>
              <w:t>1</w:t>
            </w:r>
          </w:p>
        </w:tc>
        <w:tc>
          <w:tcPr>
            <w:tcW w:w="4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28FC" w:rsidRPr="00C928FC" w:rsidRDefault="00C928FC" w:rsidP="00C928FC">
            <w:pPr>
              <w:suppressAutoHyphens w:val="0"/>
              <w:jc w:val="center"/>
              <w:rPr>
                <w:rFonts w:ascii="Montserrat" w:hAnsi="Montserrat"/>
                <w:b/>
                <w:bCs/>
                <w:color w:val="000000"/>
                <w:sz w:val="22"/>
                <w:szCs w:val="22"/>
                <w:lang w:val="es-MX" w:eastAsia="es-MX"/>
              </w:rPr>
            </w:pPr>
          </w:p>
        </w:tc>
        <w:tc>
          <w:tcPr>
            <w:tcW w:w="4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28FC" w:rsidRPr="00C928FC" w:rsidRDefault="00C928FC" w:rsidP="00C928FC">
            <w:pPr>
              <w:suppressAutoHyphens w:val="0"/>
              <w:rPr>
                <w:rFonts w:ascii="Montserrat" w:hAnsi="Montserrat"/>
                <w:color w:val="000000"/>
                <w:sz w:val="22"/>
                <w:szCs w:val="22"/>
                <w:lang w:val="es-MX" w:eastAsia="es-MX"/>
              </w:rPr>
            </w:pPr>
          </w:p>
        </w:tc>
        <w:tc>
          <w:tcPr>
            <w:tcW w:w="5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28FC" w:rsidRPr="00C928FC" w:rsidRDefault="00C928FC" w:rsidP="00C928FC">
            <w:pPr>
              <w:suppressAutoHyphens w:val="0"/>
              <w:rPr>
                <w:rFonts w:ascii="Montserrat" w:hAnsi="Montserrat"/>
                <w:color w:val="000000"/>
                <w:sz w:val="22"/>
                <w:szCs w:val="22"/>
                <w:lang w:val="es-MX" w:eastAsia="es-MX"/>
              </w:rPr>
            </w:pPr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28FC" w:rsidRPr="00C928FC" w:rsidRDefault="00C928FC" w:rsidP="00C928FC">
            <w:pPr>
              <w:suppressAutoHyphens w:val="0"/>
              <w:jc w:val="right"/>
              <w:rPr>
                <w:rFonts w:ascii="Montserrat" w:hAnsi="Montserrat"/>
                <w:color w:val="000000"/>
                <w:sz w:val="22"/>
                <w:szCs w:val="22"/>
                <w:lang w:val="es-MX" w:eastAsia="es-MX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28FC" w:rsidRPr="00C928FC" w:rsidRDefault="00C928FC" w:rsidP="00C928FC">
            <w:pPr>
              <w:suppressAutoHyphens w:val="0"/>
              <w:jc w:val="right"/>
              <w:rPr>
                <w:rFonts w:ascii="Montserrat" w:hAnsi="Montserrat"/>
                <w:color w:val="000000"/>
                <w:sz w:val="22"/>
                <w:szCs w:val="22"/>
                <w:lang w:val="es-MX" w:eastAsia="es-MX"/>
              </w:rPr>
            </w:pPr>
          </w:p>
        </w:tc>
      </w:tr>
      <w:tr w:rsidR="00C928FC" w:rsidRPr="00C928FC" w:rsidTr="00C928FC">
        <w:trPr>
          <w:trHeight w:val="465"/>
        </w:trPr>
        <w:tc>
          <w:tcPr>
            <w:tcW w:w="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C928FC" w:rsidRPr="00C928FC" w:rsidRDefault="00C928FC" w:rsidP="00C928FC">
            <w:pPr>
              <w:suppressAutoHyphens w:val="0"/>
              <w:jc w:val="center"/>
              <w:rPr>
                <w:rFonts w:ascii="Montserrat" w:hAnsi="Montserrat"/>
                <w:b/>
                <w:bCs/>
                <w:color w:val="000000"/>
                <w:sz w:val="16"/>
                <w:szCs w:val="16"/>
                <w:lang w:val="es-MX" w:eastAsia="es-MX"/>
              </w:rPr>
            </w:pPr>
            <w:r w:rsidRPr="00C928FC">
              <w:rPr>
                <w:rFonts w:ascii="Montserrat" w:hAnsi="Montserrat"/>
                <w:b/>
                <w:bCs/>
                <w:color w:val="000000"/>
                <w:sz w:val="16"/>
                <w:szCs w:val="16"/>
                <w:lang w:val="es-MX" w:eastAsia="es-MX"/>
              </w:rPr>
              <w:t xml:space="preserve">       </w:t>
            </w:r>
          </w:p>
        </w:tc>
        <w:tc>
          <w:tcPr>
            <w:tcW w:w="21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C928FC" w:rsidRPr="00C928FC" w:rsidRDefault="00C928FC" w:rsidP="00C928FC">
            <w:pPr>
              <w:suppressAutoHyphens w:val="0"/>
              <w:jc w:val="center"/>
              <w:rPr>
                <w:rFonts w:ascii="Montserrat" w:hAnsi="Montserrat"/>
                <w:b/>
                <w:bCs/>
                <w:color w:val="000000"/>
                <w:sz w:val="16"/>
                <w:szCs w:val="16"/>
                <w:lang w:val="es-MX" w:eastAsia="es-MX"/>
              </w:rPr>
            </w:pPr>
            <w:r w:rsidRPr="00C928FC">
              <w:rPr>
                <w:rFonts w:ascii="Montserrat" w:hAnsi="Montserrat"/>
                <w:b/>
                <w:bCs/>
                <w:color w:val="000000"/>
                <w:sz w:val="16"/>
                <w:szCs w:val="16"/>
                <w:lang w:val="es-MX" w:eastAsia="es-MX"/>
              </w:rPr>
              <w:t>CONCEPTO</w:t>
            </w:r>
          </w:p>
        </w:tc>
        <w:tc>
          <w:tcPr>
            <w:tcW w:w="4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C928FC" w:rsidRPr="00C928FC" w:rsidRDefault="00C928FC" w:rsidP="00C928FC">
            <w:pPr>
              <w:suppressAutoHyphens w:val="0"/>
              <w:jc w:val="center"/>
              <w:rPr>
                <w:rFonts w:ascii="Montserrat" w:hAnsi="Montserrat"/>
                <w:b/>
                <w:bCs/>
                <w:color w:val="000000"/>
                <w:sz w:val="16"/>
                <w:szCs w:val="16"/>
                <w:lang w:val="es-MX" w:eastAsia="es-MX"/>
              </w:rPr>
            </w:pPr>
            <w:r w:rsidRPr="00C928FC">
              <w:rPr>
                <w:rFonts w:ascii="Montserrat" w:hAnsi="Montserrat"/>
                <w:b/>
                <w:bCs/>
                <w:color w:val="000000"/>
                <w:sz w:val="16"/>
                <w:szCs w:val="16"/>
                <w:lang w:val="es-MX" w:eastAsia="es-MX"/>
              </w:rPr>
              <w:t>UNIDAD MEDIDA</w:t>
            </w:r>
          </w:p>
        </w:tc>
        <w:tc>
          <w:tcPr>
            <w:tcW w:w="4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C928FC" w:rsidRPr="00C928FC" w:rsidRDefault="00C928FC" w:rsidP="00C928FC">
            <w:pPr>
              <w:suppressAutoHyphens w:val="0"/>
              <w:jc w:val="center"/>
              <w:rPr>
                <w:rFonts w:ascii="Montserrat" w:hAnsi="Montserrat"/>
                <w:b/>
                <w:bCs/>
                <w:color w:val="000000"/>
                <w:sz w:val="16"/>
                <w:szCs w:val="16"/>
                <w:lang w:val="es-MX" w:eastAsia="es-MX"/>
              </w:rPr>
            </w:pPr>
            <w:r w:rsidRPr="00C928FC">
              <w:rPr>
                <w:rFonts w:ascii="Montserrat" w:hAnsi="Montserrat"/>
                <w:b/>
                <w:bCs/>
                <w:color w:val="000000"/>
                <w:sz w:val="16"/>
                <w:szCs w:val="16"/>
                <w:lang w:val="es-MX" w:eastAsia="es-MX"/>
              </w:rPr>
              <w:t xml:space="preserve">Cantidad </w:t>
            </w:r>
            <w:proofErr w:type="spellStart"/>
            <w:r w:rsidRPr="00C928FC">
              <w:rPr>
                <w:rFonts w:ascii="Montserrat" w:hAnsi="Montserrat"/>
                <w:b/>
                <w:bCs/>
                <w:color w:val="000000"/>
                <w:sz w:val="16"/>
                <w:szCs w:val="16"/>
                <w:lang w:val="es-MX" w:eastAsia="es-MX"/>
              </w:rPr>
              <w:t>Minima</w:t>
            </w:r>
            <w:proofErr w:type="spellEnd"/>
          </w:p>
        </w:tc>
        <w:tc>
          <w:tcPr>
            <w:tcW w:w="4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C928FC" w:rsidRPr="00C928FC" w:rsidRDefault="00C928FC" w:rsidP="00C928FC">
            <w:pPr>
              <w:suppressAutoHyphens w:val="0"/>
              <w:jc w:val="center"/>
              <w:rPr>
                <w:rFonts w:ascii="Montserrat" w:hAnsi="Montserrat"/>
                <w:b/>
                <w:bCs/>
                <w:color w:val="000000"/>
                <w:sz w:val="16"/>
                <w:szCs w:val="16"/>
                <w:lang w:val="es-MX" w:eastAsia="es-MX"/>
              </w:rPr>
            </w:pPr>
            <w:r w:rsidRPr="00C928FC">
              <w:rPr>
                <w:rFonts w:ascii="Montserrat" w:hAnsi="Montserrat"/>
                <w:b/>
                <w:bCs/>
                <w:color w:val="000000"/>
                <w:sz w:val="16"/>
                <w:szCs w:val="16"/>
                <w:lang w:val="es-MX" w:eastAsia="es-MX"/>
              </w:rPr>
              <w:t>Cantidad Máxima</w:t>
            </w:r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C928FC" w:rsidRPr="00C928FC" w:rsidRDefault="00C928FC" w:rsidP="00C928FC">
            <w:pPr>
              <w:suppressAutoHyphens w:val="0"/>
              <w:jc w:val="center"/>
              <w:rPr>
                <w:rFonts w:ascii="Montserrat" w:hAnsi="Montserrat"/>
                <w:b/>
                <w:bCs/>
                <w:color w:val="000000"/>
                <w:sz w:val="16"/>
                <w:szCs w:val="16"/>
                <w:lang w:val="es-MX" w:eastAsia="es-MX"/>
              </w:rPr>
            </w:pPr>
            <w:r w:rsidRPr="00C928FC">
              <w:rPr>
                <w:rFonts w:ascii="Montserrat" w:hAnsi="Montserrat"/>
                <w:b/>
                <w:bCs/>
                <w:color w:val="000000"/>
                <w:sz w:val="16"/>
                <w:szCs w:val="16"/>
                <w:lang w:val="es-MX" w:eastAsia="es-MX"/>
              </w:rPr>
              <w:t>Precio Unitario</w:t>
            </w:r>
          </w:p>
        </w:tc>
        <w:tc>
          <w:tcPr>
            <w:tcW w:w="4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C928FC" w:rsidRPr="00C928FC" w:rsidRDefault="00C928FC" w:rsidP="00C928FC">
            <w:pPr>
              <w:suppressAutoHyphens w:val="0"/>
              <w:jc w:val="center"/>
              <w:rPr>
                <w:rFonts w:ascii="Montserrat" w:hAnsi="Montserrat"/>
                <w:b/>
                <w:bCs/>
                <w:color w:val="000000"/>
                <w:sz w:val="16"/>
                <w:szCs w:val="16"/>
                <w:lang w:val="es-MX" w:eastAsia="es-MX"/>
              </w:rPr>
            </w:pPr>
            <w:r w:rsidRPr="00C928FC">
              <w:rPr>
                <w:rFonts w:ascii="Montserrat" w:hAnsi="Montserrat"/>
                <w:b/>
                <w:bCs/>
                <w:color w:val="000000"/>
                <w:sz w:val="16"/>
                <w:szCs w:val="16"/>
                <w:lang w:val="es-MX" w:eastAsia="es-MX"/>
              </w:rPr>
              <w:t xml:space="preserve">Monto </w:t>
            </w:r>
            <w:proofErr w:type="spellStart"/>
            <w:r w:rsidRPr="00C928FC">
              <w:rPr>
                <w:rFonts w:ascii="Montserrat" w:hAnsi="Montserrat"/>
                <w:b/>
                <w:bCs/>
                <w:color w:val="000000"/>
                <w:sz w:val="16"/>
                <w:szCs w:val="16"/>
                <w:lang w:val="es-MX" w:eastAsia="es-MX"/>
              </w:rPr>
              <w:t>Maximo</w:t>
            </w:r>
            <w:proofErr w:type="spellEnd"/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C928FC" w:rsidRPr="00C928FC" w:rsidRDefault="00C928FC" w:rsidP="00C928FC">
            <w:pPr>
              <w:suppressAutoHyphens w:val="0"/>
              <w:jc w:val="center"/>
              <w:rPr>
                <w:rFonts w:ascii="Montserrat" w:hAnsi="Montserrat"/>
                <w:b/>
                <w:bCs/>
                <w:color w:val="000000"/>
                <w:sz w:val="16"/>
                <w:szCs w:val="16"/>
                <w:lang w:val="es-MX" w:eastAsia="es-MX"/>
              </w:rPr>
            </w:pPr>
            <w:r w:rsidRPr="00C928FC">
              <w:rPr>
                <w:rFonts w:ascii="Montserrat" w:hAnsi="Montserrat"/>
                <w:b/>
                <w:bCs/>
                <w:color w:val="000000"/>
                <w:sz w:val="16"/>
                <w:szCs w:val="16"/>
                <w:lang w:val="es-MX" w:eastAsia="es-MX"/>
              </w:rPr>
              <w:t xml:space="preserve">Monto </w:t>
            </w:r>
            <w:proofErr w:type="spellStart"/>
            <w:r w:rsidRPr="00C928FC">
              <w:rPr>
                <w:rFonts w:ascii="Montserrat" w:hAnsi="Montserrat"/>
                <w:b/>
                <w:bCs/>
                <w:color w:val="000000"/>
                <w:sz w:val="16"/>
                <w:szCs w:val="16"/>
                <w:lang w:val="es-MX" w:eastAsia="es-MX"/>
              </w:rPr>
              <w:t>Minimo</w:t>
            </w:r>
            <w:proofErr w:type="spellEnd"/>
          </w:p>
        </w:tc>
      </w:tr>
      <w:tr w:rsidR="00C928FC" w:rsidRPr="00C928FC" w:rsidTr="00C928FC">
        <w:trPr>
          <w:trHeight w:val="540"/>
        </w:trPr>
        <w:tc>
          <w:tcPr>
            <w:tcW w:w="1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28FC" w:rsidRPr="00C928FC" w:rsidRDefault="00C928FC" w:rsidP="00C928FC">
            <w:pPr>
              <w:suppressAutoHyphens w:val="0"/>
              <w:jc w:val="center"/>
              <w:rPr>
                <w:rFonts w:ascii="Montserrat" w:hAnsi="Montserrat"/>
                <w:outline/>
                <w:color w:val="000000"/>
                <w:sz w:val="16"/>
                <w:szCs w:val="16"/>
                <w:lang w:val="es-MX" w:eastAsia="es-MX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</w:pPr>
            <w:r w:rsidRPr="00C928FC">
              <w:rPr>
                <w:rFonts w:ascii="Montserrat" w:hAnsi="Montserrat"/>
                <w:outline/>
                <w:color w:val="000000"/>
                <w:sz w:val="16"/>
                <w:szCs w:val="16"/>
                <w:lang w:val="es-MX" w:eastAsia="es-MX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t>1</w:t>
            </w:r>
          </w:p>
        </w:tc>
        <w:tc>
          <w:tcPr>
            <w:tcW w:w="2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28FC" w:rsidRPr="00C928FC" w:rsidRDefault="00C928FC" w:rsidP="00C928FC">
            <w:pPr>
              <w:suppressAutoHyphens w:val="0"/>
              <w:rPr>
                <w:rFonts w:ascii="Montserrat" w:hAnsi="Montserrat"/>
                <w:outline/>
                <w:color w:val="000000"/>
                <w:sz w:val="12"/>
                <w:szCs w:val="12"/>
                <w:lang w:val="es-MX" w:eastAsia="es-MX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</w:pPr>
            <w:r w:rsidRPr="00C928FC">
              <w:rPr>
                <w:rFonts w:ascii="Montserrat" w:hAnsi="Montserrat"/>
                <w:outline/>
                <w:color w:val="000000"/>
                <w:sz w:val="12"/>
                <w:szCs w:val="12"/>
                <w:lang w:val="es-MX" w:eastAsia="es-MX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t>SUMINISTRO DE DIESEL INDUSTRIAL BAJO EN AZUFRE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28FC" w:rsidRPr="00C928FC" w:rsidRDefault="00C928FC" w:rsidP="00C928FC">
            <w:pPr>
              <w:suppressAutoHyphens w:val="0"/>
              <w:jc w:val="center"/>
              <w:rPr>
                <w:rFonts w:ascii="Montserrat" w:hAnsi="Montserrat"/>
                <w:sz w:val="14"/>
                <w:szCs w:val="14"/>
                <w:lang w:val="es-MX" w:eastAsia="es-MX"/>
              </w:rPr>
            </w:pPr>
            <w:r w:rsidRPr="00C928FC">
              <w:rPr>
                <w:rFonts w:ascii="Montserrat" w:hAnsi="Montserrat"/>
                <w:sz w:val="14"/>
                <w:szCs w:val="14"/>
                <w:lang w:val="es-MX" w:eastAsia="es-MX"/>
              </w:rPr>
              <w:t>LITROS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28FC" w:rsidRPr="00C928FC" w:rsidRDefault="00C928FC" w:rsidP="00C928FC">
            <w:pPr>
              <w:suppressAutoHyphens w:val="0"/>
              <w:jc w:val="center"/>
              <w:rPr>
                <w:rFonts w:ascii="Montserrat" w:hAnsi="Montserrat"/>
                <w:sz w:val="16"/>
                <w:szCs w:val="16"/>
                <w:lang w:val="es-MX" w:eastAsia="es-MX"/>
              </w:rPr>
            </w:pPr>
            <w:r w:rsidRPr="00C928FC">
              <w:rPr>
                <w:rFonts w:ascii="Montserrat" w:hAnsi="Montserrat"/>
                <w:sz w:val="16"/>
                <w:szCs w:val="16"/>
                <w:lang w:val="es-MX" w:eastAsia="es-MX"/>
              </w:rPr>
              <w:t>80000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28FC" w:rsidRPr="00C928FC" w:rsidRDefault="00C928FC" w:rsidP="00C928FC">
            <w:pPr>
              <w:suppressAutoHyphens w:val="0"/>
              <w:jc w:val="center"/>
              <w:rPr>
                <w:rFonts w:ascii="Montserrat" w:hAnsi="Montserrat"/>
                <w:sz w:val="16"/>
                <w:szCs w:val="16"/>
                <w:lang w:val="es-MX" w:eastAsia="es-MX"/>
              </w:rPr>
            </w:pPr>
            <w:r w:rsidRPr="00C928FC">
              <w:rPr>
                <w:rFonts w:ascii="Montserrat" w:hAnsi="Montserrat"/>
                <w:sz w:val="16"/>
                <w:szCs w:val="16"/>
                <w:lang w:val="es-MX" w:eastAsia="es-MX"/>
              </w:rPr>
              <w:t>120000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28FC" w:rsidRPr="00C928FC" w:rsidRDefault="00C928FC" w:rsidP="00C928FC">
            <w:pPr>
              <w:suppressAutoHyphens w:val="0"/>
              <w:jc w:val="center"/>
              <w:rPr>
                <w:rFonts w:ascii="Montserrat" w:hAnsi="Montserrat"/>
                <w:b/>
                <w:bCs/>
                <w:color w:val="00B050"/>
                <w:sz w:val="20"/>
                <w:lang w:val="es-MX" w:eastAsia="es-MX"/>
              </w:rPr>
            </w:pPr>
            <w:r w:rsidRPr="00C928FC">
              <w:rPr>
                <w:rFonts w:ascii="Montserrat" w:hAnsi="Montserrat"/>
                <w:b/>
                <w:bCs/>
                <w:color w:val="00B050"/>
                <w:sz w:val="20"/>
                <w:lang w:val="es-MX" w:eastAsia="es-MX"/>
              </w:rPr>
              <w:t> 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28FC" w:rsidRPr="00C928FC" w:rsidRDefault="00C928FC" w:rsidP="00C928FC">
            <w:pPr>
              <w:suppressAutoHyphens w:val="0"/>
              <w:jc w:val="right"/>
              <w:rPr>
                <w:rFonts w:ascii="Montserrat" w:hAnsi="Montserrat"/>
                <w:sz w:val="16"/>
                <w:szCs w:val="16"/>
                <w:lang w:val="es-MX" w:eastAsia="es-MX"/>
              </w:rPr>
            </w:pPr>
            <w:r w:rsidRPr="00C928FC">
              <w:rPr>
                <w:rFonts w:ascii="Montserrat" w:hAnsi="Montserrat"/>
                <w:sz w:val="16"/>
                <w:szCs w:val="16"/>
                <w:lang w:val="es-MX" w:eastAsia="es-MX"/>
              </w:rPr>
              <w:t>0.00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28FC" w:rsidRPr="00C928FC" w:rsidRDefault="00C928FC" w:rsidP="00C928FC">
            <w:pPr>
              <w:suppressAutoHyphens w:val="0"/>
              <w:jc w:val="right"/>
              <w:rPr>
                <w:rFonts w:ascii="Montserrat" w:hAnsi="Montserrat"/>
                <w:sz w:val="16"/>
                <w:szCs w:val="16"/>
                <w:lang w:val="es-MX" w:eastAsia="es-MX"/>
              </w:rPr>
            </w:pPr>
            <w:r w:rsidRPr="00C928FC">
              <w:rPr>
                <w:rFonts w:ascii="Montserrat" w:hAnsi="Montserrat"/>
                <w:sz w:val="16"/>
                <w:szCs w:val="16"/>
                <w:lang w:val="es-MX" w:eastAsia="es-MX"/>
              </w:rPr>
              <w:t>0.00</w:t>
            </w:r>
          </w:p>
        </w:tc>
      </w:tr>
      <w:tr w:rsidR="00C928FC" w:rsidRPr="00C928FC" w:rsidTr="00C928FC">
        <w:trPr>
          <w:trHeight w:val="255"/>
        </w:trPr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28FC" w:rsidRPr="00C928FC" w:rsidRDefault="00C928FC" w:rsidP="00C928FC">
            <w:pPr>
              <w:suppressAutoHyphens w:val="0"/>
              <w:jc w:val="center"/>
              <w:rPr>
                <w:rFonts w:ascii="Montserrat" w:hAnsi="Montserrat"/>
                <w:color w:val="000000"/>
                <w:sz w:val="16"/>
                <w:szCs w:val="16"/>
                <w:u w:val="single"/>
                <w:lang w:val="es-MX" w:eastAsia="es-MX"/>
              </w:rPr>
            </w:pPr>
          </w:p>
        </w:tc>
        <w:tc>
          <w:tcPr>
            <w:tcW w:w="21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28FC" w:rsidRPr="00C928FC" w:rsidRDefault="00C928FC" w:rsidP="00C928FC">
            <w:pPr>
              <w:suppressAutoHyphens w:val="0"/>
              <w:rPr>
                <w:rFonts w:ascii="Montserrat" w:hAnsi="Montserrat"/>
                <w:color w:val="000000"/>
                <w:sz w:val="16"/>
                <w:szCs w:val="16"/>
                <w:lang w:val="es-MX" w:eastAsia="es-MX"/>
              </w:rPr>
            </w:pPr>
          </w:p>
        </w:tc>
        <w:tc>
          <w:tcPr>
            <w:tcW w:w="4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28FC" w:rsidRPr="00C928FC" w:rsidRDefault="00C928FC" w:rsidP="00C928FC">
            <w:pPr>
              <w:suppressAutoHyphens w:val="0"/>
              <w:rPr>
                <w:rFonts w:ascii="Montserrat" w:hAnsi="Montserrat"/>
                <w:color w:val="000000"/>
                <w:sz w:val="16"/>
                <w:szCs w:val="16"/>
                <w:lang w:val="es-MX" w:eastAsia="es-MX"/>
              </w:rPr>
            </w:pPr>
          </w:p>
        </w:tc>
        <w:tc>
          <w:tcPr>
            <w:tcW w:w="4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28FC" w:rsidRPr="00C928FC" w:rsidRDefault="00C928FC" w:rsidP="00C928FC">
            <w:pPr>
              <w:suppressAutoHyphens w:val="0"/>
              <w:rPr>
                <w:rFonts w:ascii="Montserrat" w:hAnsi="Montserrat"/>
                <w:color w:val="000000"/>
                <w:sz w:val="16"/>
                <w:szCs w:val="16"/>
                <w:lang w:val="es-MX" w:eastAsia="es-MX"/>
              </w:rPr>
            </w:pPr>
          </w:p>
        </w:tc>
        <w:tc>
          <w:tcPr>
            <w:tcW w:w="4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28FC" w:rsidRPr="00C928FC" w:rsidRDefault="00C928FC" w:rsidP="00C928FC">
            <w:pPr>
              <w:suppressAutoHyphens w:val="0"/>
              <w:rPr>
                <w:rFonts w:ascii="Montserrat" w:hAnsi="Montserrat"/>
                <w:color w:val="000000"/>
                <w:sz w:val="16"/>
                <w:szCs w:val="16"/>
                <w:lang w:val="es-MX" w:eastAsia="es-MX"/>
              </w:rPr>
            </w:pP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28FC" w:rsidRPr="00C928FC" w:rsidRDefault="00C928FC" w:rsidP="00C928FC">
            <w:pPr>
              <w:suppressAutoHyphens w:val="0"/>
              <w:rPr>
                <w:rFonts w:ascii="Montserrat" w:hAnsi="Montserrat"/>
                <w:b/>
                <w:bCs/>
                <w:sz w:val="16"/>
                <w:szCs w:val="16"/>
                <w:lang w:val="es-MX" w:eastAsia="es-MX"/>
              </w:rPr>
            </w:pPr>
            <w:r w:rsidRPr="00C928FC">
              <w:rPr>
                <w:rFonts w:ascii="Montserrat" w:hAnsi="Montserrat"/>
                <w:b/>
                <w:bCs/>
                <w:sz w:val="16"/>
                <w:szCs w:val="16"/>
                <w:lang w:val="es-MX" w:eastAsia="es-MX"/>
              </w:rPr>
              <w:t>Descuento %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8FC" w:rsidRPr="00C928FC" w:rsidRDefault="00C928FC" w:rsidP="00C928FC">
            <w:pPr>
              <w:suppressAutoHyphens w:val="0"/>
              <w:jc w:val="right"/>
              <w:rPr>
                <w:rFonts w:ascii="Montserrat" w:hAnsi="Montserrat"/>
                <w:color w:val="000000"/>
                <w:sz w:val="16"/>
                <w:szCs w:val="16"/>
                <w:lang w:val="es-MX" w:eastAsia="es-MX"/>
              </w:rPr>
            </w:pPr>
            <w:r w:rsidRPr="00C928FC">
              <w:rPr>
                <w:rFonts w:ascii="Montserrat" w:hAnsi="Montserrat"/>
                <w:color w:val="000000"/>
                <w:sz w:val="16"/>
                <w:szCs w:val="16"/>
                <w:lang w:val="es-MX" w:eastAsia="es-MX"/>
              </w:rPr>
              <w:t>0.00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8FC" w:rsidRPr="00C928FC" w:rsidRDefault="00C928FC" w:rsidP="00C928FC">
            <w:pPr>
              <w:suppressAutoHyphens w:val="0"/>
              <w:jc w:val="right"/>
              <w:rPr>
                <w:rFonts w:ascii="Montserrat" w:hAnsi="Montserrat"/>
                <w:color w:val="000000"/>
                <w:sz w:val="16"/>
                <w:szCs w:val="16"/>
                <w:lang w:val="es-MX" w:eastAsia="es-MX"/>
              </w:rPr>
            </w:pPr>
            <w:r w:rsidRPr="00C928FC">
              <w:rPr>
                <w:rFonts w:ascii="Montserrat" w:hAnsi="Montserrat"/>
                <w:color w:val="000000"/>
                <w:sz w:val="16"/>
                <w:szCs w:val="16"/>
                <w:lang w:val="es-MX" w:eastAsia="es-MX"/>
              </w:rPr>
              <w:t>0.00</w:t>
            </w:r>
          </w:p>
        </w:tc>
      </w:tr>
      <w:tr w:rsidR="00C928FC" w:rsidRPr="00C928FC" w:rsidTr="00C928FC">
        <w:trPr>
          <w:trHeight w:val="270"/>
        </w:trPr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28FC" w:rsidRPr="00C928FC" w:rsidRDefault="00C928FC" w:rsidP="00C928FC">
            <w:pPr>
              <w:suppressAutoHyphens w:val="0"/>
              <w:jc w:val="center"/>
              <w:rPr>
                <w:rFonts w:ascii="Montserrat" w:hAnsi="Montserrat"/>
                <w:color w:val="000000"/>
                <w:sz w:val="16"/>
                <w:szCs w:val="16"/>
                <w:u w:val="single"/>
                <w:lang w:val="es-MX" w:eastAsia="es-MX"/>
              </w:rPr>
            </w:pPr>
          </w:p>
        </w:tc>
        <w:tc>
          <w:tcPr>
            <w:tcW w:w="21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28FC" w:rsidRPr="00C928FC" w:rsidRDefault="00C928FC" w:rsidP="00C928FC">
            <w:pPr>
              <w:suppressAutoHyphens w:val="0"/>
              <w:rPr>
                <w:rFonts w:ascii="Montserrat" w:hAnsi="Montserrat"/>
                <w:color w:val="000000"/>
                <w:sz w:val="16"/>
                <w:szCs w:val="16"/>
                <w:lang w:val="es-MX" w:eastAsia="es-MX"/>
              </w:rPr>
            </w:pPr>
          </w:p>
        </w:tc>
        <w:tc>
          <w:tcPr>
            <w:tcW w:w="4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28FC" w:rsidRPr="00C928FC" w:rsidRDefault="00C928FC" w:rsidP="00C928FC">
            <w:pPr>
              <w:suppressAutoHyphens w:val="0"/>
              <w:rPr>
                <w:rFonts w:ascii="Montserrat" w:hAnsi="Montserrat"/>
                <w:color w:val="000000"/>
                <w:sz w:val="16"/>
                <w:szCs w:val="16"/>
                <w:lang w:val="es-MX" w:eastAsia="es-MX"/>
              </w:rPr>
            </w:pPr>
          </w:p>
        </w:tc>
        <w:tc>
          <w:tcPr>
            <w:tcW w:w="4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28FC" w:rsidRPr="00C928FC" w:rsidRDefault="00C928FC" w:rsidP="00C928FC">
            <w:pPr>
              <w:suppressAutoHyphens w:val="0"/>
              <w:rPr>
                <w:rFonts w:ascii="Montserrat" w:hAnsi="Montserrat"/>
                <w:color w:val="000000"/>
                <w:sz w:val="16"/>
                <w:szCs w:val="16"/>
                <w:lang w:val="es-MX" w:eastAsia="es-MX"/>
              </w:rPr>
            </w:pPr>
          </w:p>
        </w:tc>
        <w:tc>
          <w:tcPr>
            <w:tcW w:w="4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28FC" w:rsidRPr="00C928FC" w:rsidRDefault="00C928FC" w:rsidP="00C928FC">
            <w:pPr>
              <w:suppressAutoHyphens w:val="0"/>
              <w:rPr>
                <w:rFonts w:ascii="Montserrat" w:hAnsi="Montserrat"/>
                <w:color w:val="000000"/>
                <w:sz w:val="16"/>
                <w:szCs w:val="16"/>
                <w:lang w:val="es-MX" w:eastAsia="es-MX"/>
              </w:rPr>
            </w:pP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28FC" w:rsidRPr="00C928FC" w:rsidRDefault="00C928FC" w:rsidP="00C928FC">
            <w:pPr>
              <w:suppressAutoHyphens w:val="0"/>
              <w:rPr>
                <w:rFonts w:ascii="Montserrat" w:hAnsi="Montserrat"/>
                <w:b/>
                <w:bCs/>
                <w:sz w:val="16"/>
                <w:szCs w:val="16"/>
                <w:lang w:val="es-MX" w:eastAsia="es-MX"/>
              </w:rPr>
            </w:pPr>
            <w:r w:rsidRPr="00C928FC">
              <w:rPr>
                <w:rFonts w:ascii="Montserrat" w:hAnsi="Montserrat"/>
                <w:b/>
                <w:bCs/>
                <w:sz w:val="16"/>
                <w:szCs w:val="16"/>
                <w:lang w:val="es-MX" w:eastAsia="es-MX"/>
              </w:rPr>
              <w:t>Subtotal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8FC" w:rsidRPr="00C928FC" w:rsidRDefault="00C928FC" w:rsidP="00C928FC">
            <w:pPr>
              <w:suppressAutoHyphens w:val="0"/>
              <w:jc w:val="right"/>
              <w:rPr>
                <w:rFonts w:ascii="Montserrat" w:hAnsi="Montserrat"/>
                <w:color w:val="000000"/>
                <w:sz w:val="16"/>
                <w:szCs w:val="16"/>
                <w:lang w:val="es-MX" w:eastAsia="es-MX"/>
              </w:rPr>
            </w:pPr>
            <w:r w:rsidRPr="00C928FC">
              <w:rPr>
                <w:rFonts w:ascii="Montserrat" w:hAnsi="Montserrat"/>
                <w:color w:val="000000"/>
                <w:sz w:val="16"/>
                <w:szCs w:val="16"/>
                <w:lang w:val="es-MX" w:eastAsia="es-MX"/>
              </w:rPr>
              <w:t>0.00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8FC" w:rsidRPr="00C928FC" w:rsidRDefault="00C928FC" w:rsidP="00C928FC">
            <w:pPr>
              <w:suppressAutoHyphens w:val="0"/>
              <w:jc w:val="right"/>
              <w:rPr>
                <w:rFonts w:ascii="Montserrat" w:hAnsi="Montserrat"/>
                <w:color w:val="000000"/>
                <w:sz w:val="16"/>
                <w:szCs w:val="16"/>
                <w:lang w:val="es-MX" w:eastAsia="es-MX"/>
              </w:rPr>
            </w:pPr>
            <w:r w:rsidRPr="00C928FC">
              <w:rPr>
                <w:rFonts w:ascii="Montserrat" w:hAnsi="Montserrat"/>
                <w:color w:val="000000"/>
                <w:sz w:val="16"/>
                <w:szCs w:val="16"/>
                <w:lang w:val="es-MX" w:eastAsia="es-MX"/>
              </w:rPr>
              <w:t>0.00</w:t>
            </w:r>
          </w:p>
        </w:tc>
      </w:tr>
      <w:tr w:rsidR="00C928FC" w:rsidRPr="00C928FC" w:rsidTr="00C928FC">
        <w:trPr>
          <w:trHeight w:val="690"/>
        </w:trPr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28FC" w:rsidRPr="00C928FC" w:rsidRDefault="00C928FC" w:rsidP="00C928FC">
            <w:pPr>
              <w:suppressAutoHyphens w:val="0"/>
              <w:jc w:val="center"/>
              <w:rPr>
                <w:rFonts w:ascii="Montserrat" w:hAnsi="Montserrat"/>
                <w:color w:val="000000"/>
                <w:sz w:val="16"/>
                <w:szCs w:val="16"/>
                <w:u w:val="single"/>
                <w:lang w:val="es-MX" w:eastAsia="es-MX"/>
              </w:rPr>
            </w:pPr>
          </w:p>
        </w:tc>
        <w:tc>
          <w:tcPr>
            <w:tcW w:w="211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C928FC" w:rsidRPr="00C928FC" w:rsidRDefault="00C928FC" w:rsidP="00C928FC">
            <w:pPr>
              <w:suppressAutoHyphens w:val="0"/>
              <w:rPr>
                <w:rFonts w:ascii="Montserrat" w:hAnsi="Montserrat"/>
                <w:b/>
                <w:bCs/>
                <w:color w:val="000000"/>
                <w:sz w:val="16"/>
                <w:szCs w:val="16"/>
                <w:lang w:val="es-MX" w:eastAsia="es-MX"/>
              </w:rPr>
            </w:pPr>
            <w:r w:rsidRPr="00C928FC">
              <w:rPr>
                <w:rFonts w:ascii="Montserrat" w:hAnsi="Montserrat"/>
                <w:b/>
                <w:bCs/>
                <w:color w:val="000000"/>
                <w:sz w:val="16"/>
                <w:szCs w:val="16"/>
                <w:lang w:val="es-MX" w:eastAsia="es-MX"/>
              </w:rPr>
              <w:t xml:space="preserve">PORCENTAJE DE DESCUENTO VOLUNTARIO POR LITRO DE DIESEL INDUSTRIAL BAJO AZUFRE  </w:t>
            </w:r>
          </w:p>
        </w:tc>
        <w:tc>
          <w:tcPr>
            <w:tcW w:w="46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vAlign w:val="center"/>
            <w:hideMark/>
          </w:tcPr>
          <w:p w:rsidR="00C928FC" w:rsidRPr="00C928FC" w:rsidRDefault="00C928FC" w:rsidP="00C928FC">
            <w:pPr>
              <w:suppressAutoHyphens w:val="0"/>
              <w:jc w:val="center"/>
              <w:rPr>
                <w:rFonts w:ascii="Montserrat" w:hAnsi="Montserrat"/>
                <w:b/>
                <w:bCs/>
                <w:sz w:val="16"/>
                <w:szCs w:val="16"/>
                <w:lang w:val="es-MX" w:eastAsia="es-MX"/>
              </w:rPr>
            </w:pPr>
            <w:r w:rsidRPr="00C928FC">
              <w:rPr>
                <w:rFonts w:ascii="Montserrat" w:hAnsi="Montserrat"/>
                <w:b/>
                <w:bCs/>
                <w:sz w:val="16"/>
                <w:szCs w:val="16"/>
                <w:lang w:val="es-MX" w:eastAsia="es-MX"/>
              </w:rPr>
              <w:t>IEPS</w:t>
            </w:r>
          </w:p>
        </w:tc>
        <w:tc>
          <w:tcPr>
            <w:tcW w:w="4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928FC" w:rsidRPr="00C928FC" w:rsidRDefault="00C928FC" w:rsidP="00C928FC">
            <w:pPr>
              <w:suppressAutoHyphens w:val="0"/>
              <w:jc w:val="center"/>
              <w:rPr>
                <w:rFonts w:ascii="Montserrat" w:hAnsi="Montserrat"/>
                <w:b/>
                <w:bCs/>
                <w:sz w:val="16"/>
                <w:szCs w:val="16"/>
                <w:lang w:val="es-MX" w:eastAsia="es-MX"/>
              </w:rPr>
            </w:pPr>
          </w:p>
        </w:tc>
        <w:tc>
          <w:tcPr>
            <w:tcW w:w="4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28FC" w:rsidRPr="00C928FC" w:rsidRDefault="00C928FC" w:rsidP="00C928FC">
            <w:pPr>
              <w:suppressAutoHyphens w:val="0"/>
              <w:rPr>
                <w:rFonts w:ascii="Montserrat" w:hAnsi="Montserrat"/>
                <w:color w:val="000000"/>
                <w:sz w:val="16"/>
                <w:szCs w:val="16"/>
                <w:lang w:val="es-MX" w:eastAsia="es-MX"/>
              </w:rPr>
            </w:pP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28FC" w:rsidRPr="00C928FC" w:rsidRDefault="00C928FC" w:rsidP="00C928FC">
            <w:pPr>
              <w:suppressAutoHyphens w:val="0"/>
              <w:rPr>
                <w:rFonts w:ascii="Montserrat" w:hAnsi="Montserrat"/>
                <w:b/>
                <w:bCs/>
                <w:sz w:val="16"/>
                <w:szCs w:val="16"/>
                <w:lang w:val="es-MX" w:eastAsia="es-MX"/>
              </w:rPr>
            </w:pPr>
            <w:r w:rsidRPr="00C928FC">
              <w:rPr>
                <w:rFonts w:ascii="Montserrat" w:hAnsi="Montserrat"/>
                <w:b/>
                <w:bCs/>
                <w:sz w:val="16"/>
                <w:szCs w:val="16"/>
                <w:lang w:val="es-MX" w:eastAsia="es-MX"/>
              </w:rPr>
              <w:t>IEPS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8FC" w:rsidRPr="00C928FC" w:rsidRDefault="00C928FC" w:rsidP="00C928FC">
            <w:pPr>
              <w:suppressAutoHyphens w:val="0"/>
              <w:jc w:val="center"/>
              <w:rPr>
                <w:rFonts w:ascii="Montserrat" w:hAnsi="Montserrat"/>
                <w:color w:val="000000"/>
                <w:sz w:val="16"/>
                <w:szCs w:val="16"/>
                <w:lang w:val="es-MX" w:eastAsia="es-MX"/>
              </w:rPr>
            </w:pPr>
            <w:r w:rsidRPr="00C928FC">
              <w:rPr>
                <w:rFonts w:ascii="Montserrat" w:hAnsi="Montserrat"/>
                <w:color w:val="000000"/>
                <w:sz w:val="16"/>
                <w:szCs w:val="16"/>
                <w:lang w:val="es-MX" w:eastAsia="es-MX"/>
              </w:rPr>
              <w:t>0.00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8FC" w:rsidRPr="00C928FC" w:rsidRDefault="00C928FC" w:rsidP="00C928FC">
            <w:pPr>
              <w:suppressAutoHyphens w:val="0"/>
              <w:jc w:val="center"/>
              <w:rPr>
                <w:rFonts w:ascii="Montserrat" w:hAnsi="Montserrat"/>
                <w:color w:val="000000"/>
                <w:sz w:val="16"/>
                <w:szCs w:val="16"/>
                <w:lang w:val="es-MX" w:eastAsia="es-MX"/>
              </w:rPr>
            </w:pPr>
            <w:r w:rsidRPr="00C928FC">
              <w:rPr>
                <w:rFonts w:ascii="Montserrat" w:hAnsi="Montserrat"/>
                <w:color w:val="000000"/>
                <w:sz w:val="16"/>
                <w:szCs w:val="16"/>
                <w:lang w:val="es-MX" w:eastAsia="es-MX"/>
              </w:rPr>
              <w:t>0.00</w:t>
            </w:r>
          </w:p>
        </w:tc>
      </w:tr>
      <w:tr w:rsidR="00C928FC" w:rsidRPr="00C928FC" w:rsidTr="00C928FC">
        <w:trPr>
          <w:trHeight w:val="480"/>
        </w:trPr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28FC" w:rsidRPr="00C928FC" w:rsidRDefault="00C928FC" w:rsidP="00C928FC">
            <w:pPr>
              <w:suppressAutoHyphens w:val="0"/>
              <w:jc w:val="center"/>
              <w:rPr>
                <w:rFonts w:ascii="Montserrat" w:hAnsi="Montserrat"/>
                <w:color w:val="000000"/>
                <w:sz w:val="16"/>
                <w:szCs w:val="16"/>
                <w:lang w:val="es-MX" w:eastAsia="es-MX"/>
              </w:rPr>
            </w:pPr>
          </w:p>
        </w:tc>
        <w:tc>
          <w:tcPr>
            <w:tcW w:w="211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28FC" w:rsidRPr="00C928FC" w:rsidRDefault="00C928FC" w:rsidP="00C928FC">
            <w:pPr>
              <w:suppressAutoHyphens w:val="0"/>
              <w:jc w:val="center"/>
              <w:rPr>
                <w:rFonts w:ascii="Montserrat" w:hAnsi="Montserrat"/>
                <w:b/>
                <w:bCs/>
                <w:color w:val="FF0000"/>
                <w:sz w:val="22"/>
                <w:szCs w:val="22"/>
                <w:lang w:val="es-MX" w:eastAsia="es-MX"/>
              </w:rPr>
            </w:pPr>
            <w:r w:rsidRPr="00C928FC">
              <w:rPr>
                <w:rFonts w:ascii="Montserrat" w:hAnsi="Montserrat"/>
                <w:b/>
                <w:bCs/>
                <w:color w:val="FF0000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4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28FC" w:rsidRPr="00C928FC" w:rsidRDefault="00C928FC" w:rsidP="00C928FC">
            <w:pPr>
              <w:suppressAutoHyphens w:val="0"/>
              <w:jc w:val="center"/>
              <w:rPr>
                <w:rFonts w:ascii="Montserrat" w:hAnsi="Montserrat"/>
                <w:b/>
                <w:bCs/>
                <w:color w:val="FF0000"/>
                <w:sz w:val="22"/>
                <w:szCs w:val="22"/>
                <w:lang w:val="es-MX" w:eastAsia="es-MX"/>
              </w:rPr>
            </w:pPr>
            <w:r w:rsidRPr="00C928FC">
              <w:rPr>
                <w:rFonts w:ascii="Montserrat" w:hAnsi="Montserrat"/>
                <w:b/>
                <w:bCs/>
                <w:color w:val="FF0000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4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28FC" w:rsidRPr="00C928FC" w:rsidRDefault="00C928FC" w:rsidP="00C928FC">
            <w:pPr>
              <w:suppressAutoHyphens w:val="0"/>
              <w:jc w:val="center"/>
              <w:rPr>
                <w:rFonts w:ascii="Montserrat" w:hAnsi="Montserrat"/>
                <w:b/>
                <w:bCs/>
                <w:color w:val="000000"/>
                <w:sz w:val="22"/>
                <w:szCs w:val="22"/>
                <w:lang w:val="es-MX" w:eastAsia="es-MX"/>
              </w:rPr>
            </w:pPr>
          </w:p>
        </w:tc>
        <w:tc>
          <w:tcPr>
            <w:tcW w:w="4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28FC" w:rsidRPr="00C928FC" w:rsidRDefault="00C928FC" w:rsidP="00C928FC">
            <w:pPr>
              <w:suppressAutoHyphens w:val="0"/>
              <w:rPr>
                <w:rFonts w:ascii="Montserrat" w:hAnsi="Montserrat"/>
                <w:color w:val="000000"/>
                <w:sz w:val="16"/>
                <w:szCs w:val="16"/>
                <w:lang w:val="es-MX" w:eastAsia="es-MX"/>
              </w:rPr>
            </w:pP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28FC" w:rsidRPr="00C928FC" w:rsidRDefault="00C928FC" w:rsidP="00C928FC">
            <w:pPr>
              <w:suppressAutoHyphens w:val="0"/>
              <w:rPr>
                <w:rFonts w:ascii="Montserrat" w:hAnsi="Montserrat"/>
                <w:b/>
                <w:bCs/>
                <w:sz w:val="16"/>
                <w:szCs w:val="16"/>
                <w:lang w:val="es-MX" w:eastAsia="es-MX"/>
              </w:rPr>
            </w:pPr>
            <w:r w:rsidRPr="00C928FC">
              <w:rPr>
                <w:rFonts w:ascii="Montserrat" w:hAnsi="Montserrat"/>
                <w:b/>
                <w:bCs/>
                <w:sz w:val="16"/>
                <w:szCs w:val="16"/>
                <w:lang w:val="es-MX" w:eastAsia="es-MX"/>
              </w:rPr>
              <w:t>IVA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8FC" w:rsidRPr="00C928FC" w:rsidRDefault="00C928FC" w:rsidP="00C928FC">
            <w:pPr>
              <w:suppressAutoHyphens w:val="0"/>
              <w:jc w:val="center"/>
              <w:rPr>
                <w:rFonts w:ascii="Montserrat" w:hAnsi="Montserrat"/>
                <w:color w:val="000000"/>
                <w:sz w:val="16"/>
                <w:szCs w:val="16"/>
                <w:lang w:val="es-MX" w:eastAsia="es-MX"/>
              </w:rPr>
            </w:pPr>
            <w:r w:rsidRPr="00C928FC">
              <w:rPr>
                <w:rFonts w:ascii="Montserrat" w:hAnsi="Montserrat"/>
                <w:color w:val="000000"/>
                <w:sz w:val="16"/>
                <w:szCs w:val="16"/>
                <w:lang w:val="es-MX" w:eastAsia="es-MX"/>
              </w:rPr>
              <w:t>0.00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8FC" w:rsidRPr="00C928FC" w:rsidRDefault="00C928FC" w:rsidP="00C928FC">
            <w:pPr>
              <w:suppressAutoHyphens w:val="0"/>
              <w:jc w:val="center"/>
              <w:rPr>
                <w:rFonts w:ascii="Montserrat" w:hAnsi="Montserrat"/>
                <w:color w:val="000000"/>
                <w:sz w:val="16"/>
                <w:szCs w:val="16"/>
                <w:lang w:val="es-MX" w:eastAsia="es-MX"/>
              </w:rPr>
            </w:pPr>
            <w:r w:rsidRPr="00C928FC">
              <w:rPr>
                <w:rFonts w:ascii="Montserrat" w:hAnsi="Montserrat"/>
                <w:color w:val="000000"/>
                <w:sz w:val="16"/>
                <w:szCs w:val="16"/>
                <w:lang w:val="es-MX" w:eastAsia="es-MX"/>
              </w:rPr>
              <w:t>0.00</w:t>
            </w:r>
          </w:p>
        </w:tc>
      </w:tr>
      <w:tr w:rsidR="00C928FC" w:rsidRPr="00C928FC" w:rsidTr="00C928FC">
        <w:trPr>
          <w:trHeight w:val="270"/>
        </w:trPr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28FC" w:rsidRPr="00C928FC" w:rsidRDefault="00C928FC" w:rsidP="00C928FC">
            <w:pPr>
              <w:suppressAutoHyphens w:val="0"/>
              <w:jc w:val="center"/>
              <w:rPr>
                <w:rFonts w:ascii="Montserrat" w:hAnsi="Montserrat"/>
                <w:color w:val="000000"/>
                <w:sz w:val="16"/>
                <w:szCs w:val="16"/>
                <w:u w:val="single"/>
                <w:lang w:val="es-MX" w:eastAsia="es-MX"/>
              </w:rPr>
            </w:pPr>
          </w:p>
        </w:tc>
        <w:tc>
          <w:tcPr>
            <w:tcW w:w="21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28FC" w:rsidRPr="00C928FC" w:rsidRDefault="00C928FC" w:rsidP="00C928FC">
            <w:pPr>
              <w:suppressAutoHyphens w:val="0"/>
              <w:rPr>
                <w:rFonts w:ascii="Montserrat" w:hAnsi="Montserrat"/>
                <w:color w:val="000000"/>
                <w:sz w:val="16"/>
                <w:szCs w:val="16"/>
                <w:lang w:val="es-MX" w:eastAsia="es-MX"/>
              </w:rPr>
            </w:pPr>
          </w:p>
        </w:tc>
        <w:tc>
          <w:tcPr>
            <w:tcW w:w="4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28FC" w:rsidRPr="00C928FC" w:rsidRDefault="00C928FC" w:rsidP="00C928FC">
            <w:pPr>
              <w:suppressAutoHyphens w:val="0"/>
              <w:rPr>
                <w:rFonts w:ascii="Montserrat" w:hAnsi="Montserrat"/>
                <w:color w:val="000000"/>
                <w:sz w:val="16"/>
                <w:szCs w:val="16"/>
                <w:lang w:val="es-MX" w:eastAsia="es-MX"/>
              </w:rPr>
            </w:pPr>
          </w:p>
        </w:tc>
        <w:tc>
          <w:tcPr>
            <w:tcW w:w="4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28FC" w:rsidRPr="00C928FC" w:rsidRDefault="00C928FC" w:rsidP="00C928FC">
            <w:pPr>
              <w:suppressAutoHyphens w:val="0"/>
              <w:jc w:val="center"/>
              <w:rPr>
                <w:rFonts w:ascii="Montserrat" w:hAnsi="Montserrat"/>
                <w:b/>
                <w:bCs/>
                <w:color w:val="000000"/>
                <w:sz w:val="22"/>
                <w:szCs w:val="22"/>
                <w:lang w:val="es-MX" w:eastAsia="es-MX"/>
              </w:rPr>
            </w:pPr>
          </w:p>
        </w:tc>
        <w:tc>
          <w:tcPr>
            <w:tcW w:w="4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28FC" w:rsidRPr="00C928FC" w:rsidRDefault="00C928FC" w:rsidP="00C928FC">
            <w:pPr>
              <w:suppressAutoHyphens w:val="0"/>
              <w:jc w:val="center"/>
              <w:rPr>
                <w:rFonts w:ascii="Montserrat" w:hAnsi="Montserrat"/>
                <w:color w:val="000000"/>
                <w:sz w:val="16"/>
                <w:szCs w:val="16"/>
                <w:lang w:val="es-MX" w:eastAsia="es-MX"/>
              </w:rPr>
            </w:pP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8FC" w:rsidRPr="00C928FC" w:rsidRDefault="00C928FC" w:rsidP="00C928FC">
            <w:pPr>
              <w:suppressAutoHyphens w:val="0"/>
              <w:rPr>
                <w:rFonts w:ascii="Montserrat" w:hAnsi="Montserrat"/>
                <w:b/>
                <w:bCs/>
                <w:color w:val="000000"/>
                <w:sz w:val="16"/>
                <w:szCs w:val="16"/>
                <w:lang w:val="es-MX" w:eastAsia="es-MX"/>
              </w:rPr>
            </w:pPr>
            <w:r w:rsidRPr="00C928FC">
              <w:rPr>
                <w:rFonts w:ascii="Montserrat" w:hAnsi="Montserrat"/>
                <w:b/>
                <w:bCs/>
                <w:color w:val="000000"/>
                <w:sz w:val="16"/>
                <w:szCs w:val="16"/>
                <w:lang w:val="es-MX" w:eastAsia="es-MX"/>
              </w:rPr>
              <w:t>Total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8FC" w:rsidRPr="00C928FC" w:rsidRDefault="00C928FC" w:rsidP="00C928FC">
            <w:pPr>
              <w:suppressAutoHyphens w:val="0"/>
              <w:jc w:val="center"/>
              <w:rPr>
                <w:rFonts w:ascii="Montserrat" w:hAnsi="Montserrat"/>
                <w:color w:val="000000"/>
                <w:sz w:val="16"/>
                <w:szCs w:val="16"/>
                <w:lang w:val="es-MX" w:eastAsia="es-MX"/>
              </w:rPr>
            </w:pPr>
            <w:r w:rsidRPr="00C928FC">
              <w:rPr>
                <w:rFonts w:ascii="Montserrat" w:hAnsi="Montserrat"/>
                <w:color w:val="000000"/>
                <w:sz w:val="16"/>
                <w:szCs w:val="16"/>
                <w:lang w:val="es-MX" w:eastAsia="es-MX"/>
              </w:rPr>
              <w:t>0.00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8FC" w:rsidRPr="00C928FC" w:rsidRDefault="00C928FC" w:rsidP="00C928FC">
            <w:pPr>
              <w:suppressAutoHyphens w:val="0"/>
              <w:jc w:val="center"/>
              <w:rPr>
                <w:rFonts w:ascii="Montserrat" w:hAnsi="Montserrat"/>
                <w:color w:val="000000"/>
                <w:sz w:val="16"/>
                <w:szCs w:val="16"/>
                <w:lang w:val="es-MX" w:eastAsia="es-MX"/>
              </w:rPr>
            </w:pPr>
            <w:r w:rsidRPr="00C928FC">
              <w:rPr>
                <w:rFonts w:ascii="Montserrat" w:hAnsi="Montserrat"/>
                <w:color w:val="000000"/>
                <w:sz w:val="16"/>
                <w:szCs w:val="16"/>
                <w:lang w:val="es-MX" w:eastAsia="es-MX"/>
              </w:rPr>
              <w:t>0.00</w:t>
            </w:r>
          </w:p>
        </w:tc>
      </w:tr>
      <w:tr w:rsidR="00C928FC" w:rsidRPr="00C928FC" w:rsidTr="00C928FC">
        <w:trPr>
          <w:trHeight w:val="270"/>
        </w:trPr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28FC" w:rsidRPr="00C928FC" w:rsidRDefault="00C928FC" w:rsidP="00C928FC">
            <w:pPr>
              <w:suppressAutoHyphens w:val="0"/>
              <w:jc w:val="center"/>
              <w:rPr>
                <w:rFonts w:ascii="Montserrat" w:hAnsi="Montserrat"/>
                <w:color w:val="000000"/>
                <w:sz w:val="16"/>
                <w:szCs w:val="16"/>
                <w:u w:val="single"/>
                <w:lang w:val="es-MX" w:eastAsia="es-MX"/>
              </w:rPr>
            </w:pPr>
          </w:p>
        </w:tc>
        <w:tc>
          <w:tcPr>
            <w:tcW w:w="2114" w:type="pct"/>
            <w:tcBorders>
              <w:top w:val="nil"/>
              <w:left w:val="nil"/>
              <w:bottom w:val="nil"/>
              <w:right w:val="nil"/>
            </w:tcBorders>
            <w:shd w:val="clear" w:color="000000" w:fill="000000"/>
            <w:noWrap/>
            <w:vAlign w:val="bottom"/>
            <w:hideMark/>
          </w:tcPr>
          <w:p w:rsidR="00C928FC" w:rsidRPr="00C928FC" w:rsidRDefault="00C928FC" w:rsidP="00C928FC">
            <w:pPr>
              <w:suppressAutoHyphens w:val="0"/>
              <w:rPr>
                <w:rFonts w:ascii="Montserrat" w:hAnsi="Montserrat"/>
                <w:color w:val="000000"/>
                <w:sz w:val="16"/>
                <w:szCs w:val="16"/>
                <w:lang w:val="es-MX" w:eastAsia="es-MX"/>
              </w:rPr>
            </w:pPr>
            <w:r w:rsidRPr="00C928FC">
              <w:rPr>
                <w:rFonts w:ascii="Montserrat" w:hAnsi="Montserrat"/>
                <w:color w:val="000000"/>
                <w:sz w:val="16"/>
                <w:szCs w:val="16"/>
                <w:lang w:val="es-MX" w:eastAsia="es-MX"/>
              </w:rPr>
              <w:t> </w:t>
            </w:r>
          </w:p>
        </w:tc>
        <w:tc>
          <w:tcPr>
            <w:tcW w:w="462" w:type="pct"/>
            <w:tcBorders>
              <w:top w:val="nil"/>
              <w:left w:val="nil"/>
              <w:bottom w:val="nil"/>
              <w:right w:val="nil"/>
            </w:tcBorders>
            <w:shd w:val="clear" w:color="000000" w:fill="000000"/>
            <w:noWrap/>
            <w:vAlign w:val="bottom"/>
            <w:hideMark/>
          </w:tcPr>
          <w:p w:rsidR="00C928FC" w:rsidRPr="00C928FC" w:rsidRDefault="00C928FC" w:rsidP="00C928FC">
            <w:pPr>
              <w:suppressAutoHyphens w:val="0"/>
              <w:rPr>
                <w:rFonts w:ascii="Montserrat" w:hAnsi="Montserrat"/>
                <w:color w:val="000000"/>
                <w:sz w:val="16"/>
                <w:szCs w:val="16"/>
                <w:lang w:val="es-MX" w:eastAsia="es-MX"/>
              </w:rPr>
            </w:pPr>
            <w:r w:rsidRPr="00C928FC">
              <w:rPr>
                <w:rFonts w:ascii="Montserrat" w:hAnsi="Montserrat"/>
                <w:color w:val="000000"/>
                <w:sz w:val="16"/>
                <w:szCs w:val="16"/>
                <w:lang w:val="es-MX" w:eastAsia="es-MX"/>
              </w:rPr>
              <w:t> </w:t>
            </w:r>
          </w:p>
        </w:tc>
        <w:tc>
          <w:tcPr>
            <w:tcW w:w="462" w:type="pct"/>
            <w:tcBorders>
              <w:top w:val="nil"/>
              <w:left w:val="nil"/>
              <w:bottom w:val="nil"/>
              <w:right w:val="nil"/>
            </w:tcBorders>
            <w:shd w:val="clear" w:color="000000" w:fill="000000"/>
            <w:vAlign w:val="center"/>
            <w:hideMark/>
          </w:tcPr>
          <w:p w:rsidR="00C928FC" w:rsidRPr="00C928FC" w:rsidRDefault="00C928FC" w:rsidP="00C928FC">
            <w:pPr>
              <w:suppressAutoHyphens w:val="0"/>
              <w:jc w:val="center"/>
              <w:rPr>
                <w:rFonts w:ascii="Montserrat" w:hAnsi="Montserrat"/>
                <w:b/>
                <w:bCs/>
                <w:color w:val="000000"/>
                <w:sz w:val="22"/>
                <w:szCs w:val="22"/>
                <w:lang w:val="es-MX" w:eastAsia="es-MX"/>
              </w:rPr>
            </w:pPr>
            <w:r w:rsidRPr="00C928FC">
              <w:rPr>
                <w:rFonts w:ascii="Montserrat" w:hAnsi="Montserrat"/>
                <w:b/>
                <w:bCs/>
                <w:color w:val="000000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nil"/>
            </w:tcBorders>
            <w:shd w:val="clear" w:color="000000" w:fill="000000"/>
            <w:noWrap/>
            <w:vAlign w:val="bottom"/>
            <w:hideMark/>
          </w:tcPr>
          <w:p w:rsidR="00C928FC" w:rsidRPr="00C928FC" w:rsidRDefault="00C928FC" w:rsidP="00C928FC">
            <w:pPr>
              <w:suppressAutoHyphens w:val="0"/>
              <w:jc w:val="center"/>
              <w:rPr>
                <w:rFonts w:ascii="Montserrat" w:hAnsi="Montserrat"/>
                <w:color w:val="000000"/>
                <w:sz w:val="16"/>
                <w:szCs w:val="16"/>
                <w:lang w:val="es-MX" w:eastAsia="es-MX"/>
              </w:rPr>
            </w:pPr>
            <w:r w:rsidRPr="00C928FC">
              <w:rPr>
                <w:rFonts w:ascii="Montserrat" w:hAnsi="Montserrat"/>
                <w:color w:val="000000"/>
                <w:sz w:val="16"/>
                <w:szCs w:val="16"/>
                <w:lang w:val="es-MX" w:eastAsia="es-MX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000000"/>
            <w:noWrap/>
            <w:vAlign w:val="bottom"/>
            <w:hideMark/>
          </w:tcPr>
          <w:p w:rsidR="00C928FC" w:rsidRPr="00C928FC" w:rsidRDefault="00C928FC" w:rsidP="00C928FC">
            <w:pPr>
              <w:suppressAutoHyphens w:val="0"/>
              <w:rPr>
                <w:rFonts w:ascii="Montserrat" w:hAnsi="Montserrat"/>
                <w:b/>
                <w:bCs/>
                <w:color w:val="000000"/>
                <w:sz w:val="16"/>
                <w:szCs w:val="16"/>
                <w:lang w:val="es-MX" w:eastAsia="es-MX"/>
              </w:rPr>
            </w:pPr>
            <w:r w:rsidRPr="00C928FC">
              <w:rPr>
                <w:rFonts w:ascii="Montserrat" w:hAnsi="Montserrat"/>
                <w:b/>
                <w:bCs/>
                <w:color w:val="000000"/>
                <w:sz w:val="16"/>
                <w:szCs w:val="16"/>
                <w:lang w:val="es-MX" w:eastAsia="es-MX"/>
              </w:rPr>
              <w:t> 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000000"/>
            <w:noWrap/>
            <w:vAlign w:val="bottom"/>
            <w:hideMark/>
          </w:tcPr>
          <w:p w:rsidR="00C928FC" w:rsidRPr="00C928FC" w:rsidRDefault="00C928FC" w:rsidP="00C928FC">
            <w:pPr>
              <w:suppressAutoHyphens w:val="0"/>
              <w:jc w:val="center"/>
              <w:rPr>
                <w:rFonts w:ascii="Montserrat" w:hAnsi="Montserrat"/>
                <w:color w:val="000000"/>
                <w:sz w:val="16"/>
                <w:szCs w:val="16"/>
                <w:lang w:val="es-MX" w:eastAsia="es-MX"/>
              </w:rPr>
            </w:pPr>
            <w:r w:rsidRPr="00C928FC">
              <w:rPr>
                <w:rFonts w:ascii="Montserrat" w:hAnsi="Montserrat"/>
                <w:color w:val="000000"/>
                <w:sz w:val="16"/>
                <w:szCs w:val="16"/>
                <w:lang w:val="es-MX" w:eastAsia="es-MX"/>
              </w:rPr>
              <w:t> 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000000"/>
            <w:noWrap/>
            <w:vAlign w:val="bottom"/>
            <w:hideMark/>
          </w:tcPr>
          <w:p w:rsidR="00C928FC" w:rsidRPr="00C928FC" w:rsidRDefault="00C928FC" w:rsidP="00C928FC">
            <w:pPr>
              <w:suppressAutoHyphens w:val="0"/>
              <w:jc w:val="center"/>
              <w:rPr>
                <w:rFonts w:ascii="Montserrat" w:hAnsi="Montserrat"/>
                <w:color w:val="000000"/>
                <w:sz w:val="16"/>
                <w:szCs w:val="16"/>
                <w:lang w:val="es-MX" w:eastAsia="es-MX"/>
              </w:rPr>
            </w:pPr>
            <w:r w:rsidRPr="00C928FC">
              <w:rPr>
                <w:rFonts w:ascii="Montserrat" w:hAnsi="Montserrat"/>
                <w:color w:val="000000"/>
                <w:sz w:val="16"/>
                <w:szCs w:val="16"/>
                <w:lang w:val="es-MX" w:eastAsia="es-MX"/>
              </w:rPr>
              <w:t> </w:t>
            </w:r>
          </w:p>
        </w:tc>
      </w:tr>
      <w:tr w:rsidR="00C928FC" w:rsidRPr="00C928FC" w:rsidTr="00C928FC">
        <w:trPr>
          <w:trHeight w:val="270"/>
        </w:trPr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28FC" w:rsidRPr="00C928FC" w:rsidRDefault="00C928FC" w:rsidP="00C928FC">
            <w:pPr>
              <w:suppressAutoHyphens w:val="0"/>
              <w:jc w:val="center"/>
              <w:rPr>
                <w:rFonts w:ascii="Montserrat" w:hAnsi="Montserrat"/>
                <w:color w:val="000000"/>
                <w:sz w:val="22"/>
                <w:szCs w:val="22"/>
                <w:lang w:val="es-MX" w:eastAsia="es-MX"/>
              </w:rPr>
            </w:pPr>
          </w:p>
        </w:tc>
        <w:tc>
          <w:tcPr>
            <w:tcW w:w="21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28FC" w:rsidRPr="00C928FC" w:rsidRDefault="00C928FC" w:rsidP="00C928FC">
            <w:pPr>
              <w:suppressAutoHyphens w:val="0"/>
              <w:jc w:val="right"/>
              <w:rPr>
                <w:rFonts w:ascii="Montserrat" w:hAnsi="Montserrat"/>
                <w:color w:val="000000"/>
                <w:sz w:val="22"/>
                <w:szCs w:val="22"/>
                <w:lang w:val="es-MX" w:eastAsia="es-MX"/>
              </w:rPr>
            </w:pPr>
            <w:r w:rsidRPr="00C928FC">
              <w:rPr>
                <w:rFonts w:ascii="Montserrat" w:hAnsi="Montserrat"/>
                <w:color w:val="000000"/>
                <w:sz w:val="22"/>
                <w:szCs w:val="22"/>
                <w:lang w:val="es-MX" w:eastAsia="es-MX"/>
              </w:rPr>
              <w:t xml:space="preserve">PARTIDA </w:t>
            </w:r>
          </w:p>
        </w:tc>
        <w:tc>
          <w:tcPr>
            <w:tcW w:w="4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28FC" w:rsidRPr="00C928FC" w:rsidRDefault="00C928FC" w:rsidP="00C928FC">
            <w:pPr>
              <w:suppressAutoHyphens w:val="0"/>
              <w:jc w:val="center"/>
              <w:rPr>
                <w:rFonts w:ascii="Montserrat" w:hAnsi="Montserrat"/>
                <w:b/>
                <w:bCs/>
                <w:color w:val="000000"/>
                <w:sz w:val="22"/>
                <w:szCs w:val="22"/>
                <w:lang w:val="es-MX" w:eastAsia="es-MX"/>
              </w:rPr>
            </w:pPr>
            <w:r w:rsidRPr="00C928FC">
              <w:rPr>
                <w:rFonts w:ascii="Montserrat" w:hAnsi="Montserrat"/>
                <w:b/>
                <w:bCs/>
                <w:color w:val="000000"/>
                <w:sz w:val="22"/>
                <w:szCs w:val="22"/>
                <w:lang w:val="es-MX" w:eastAsia="es-MX"/>
              </w:rPr>
              <w:t>2</w:t>
            </w:r>
          </w:p>
        </w:tc>
        <w:tc>
          <w:tcPr>
            <w:tcW w:w="4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28FC" w:rsidRPr="00C928FC" w:rsidRDefault="00C928FC" w:rsidP="00C928FC">
            <w:pPr>
              <w:suppressAutoHyphens w:val="0"/>
              <w:jc w:val="center"/>
              <w:rPr>
                <w:rFonts w:ascii="Montserrat" w:hAnsi="Montserrat"/>
                <w:b/>
                <w:bCs/>
                <w:color w:val="000000"/>
                <w:sz w:val="22"/>
                <w:szCs w:val="22"/>
                <w:lang w:val="es-MX" w:eastAsia="es-MX"/>
              </w:rPr>
            </w:pPr>
          </w:p>
        </w:tc>
        <w:tc>
          <w:tcPr>
            <w:tcW w:w="4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28FC" w:rsidRPr="00C928FC" w:rsidRDefault="00C928FC" w:rsidP="00C928FC">
            <w:pPr>
              <w:suppressAutoHyphens w:val="0"/>
              <w:rPr>
                <w:rFonts w:ascii="Montserrat" w:hAnsi="Montserrat"/>
                <w:color w:val="000000"/>
                <w:sz w:val="22"/>
                <w:szCs w:val="22"/>
                <w:lang w:val="es-MX" w:eastAsia="es-MX"/>
              </w:rPr>
            </w:pPr>
          </w:p>
        </w:tc>
        <w:tc>
          <w:tcPr>
            <w:tcW w:w="5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28FC" w:rsidRPr="00C928FC" w:rsidRDefault="00C928FC" w:rsidP="00C928FC">
            <w:pPr>
              <w:suppressAutoHyphens w:val="0"/>
              <w:rPr>
                <w:rFonts w:ascii="Montserrat" w:hAnsi="Montserrat"/>
                <w:color w:val="000000"/>
                <w:sz w:val="22"/>
                <w:szCs w:val="22"/>
                <w:lang w:val="es-MX" w:eastAsia="es-MX"/>
              </w:rPr>
            </w:pPr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28FC" w:rsidRPr="00C928FC" w:rsidRDefault="00C928FC" w:rsidP="00C928FC">
            <w:pPr>
              <w:suppressAutoHyphens w:val="0"/>
              <w:jc w:val="right"/>
              <w:rPr>
                <w:rFonts w:ascii="Montserrat" w:hAnsi="Montserrat"/>
                <w:color w:val="000000"/>
                <w:sz w:val="22"/>
                <w:szCs w:val="22"/>
                <w:lang w:val="es-MX" w:eastAsia="es-MX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28FC" w:rsidRPr="00C928FC" w:rsidRDefault="00C928FC" w:rsidP="00C928FC">
            <w:pPr>
              <w:suppressAutoHyphens w:val="0"/>
              <w:jc w:val="right"/>
              <w:rPr>
                <w:rFonts w:ascii="Montserrat" w:hAnsi="Montserrat"/>
                <w:color w:val="000000"/>
                <w:sz w:val="22"/>
                <w:szCs w:val="22"/>
                <w:lang w:val="es-MX" w:eastAsia="es-MX"/>
              </w:rPr>
            </w:pPr>
          </w:p>
        </w:tc>
      </w:tr>
      <w:tr w:rsidR="00C928FC" w:rsidRPr="00C928FC" w:rsidTr="00C928FC">
        <w:trPr>
          <w:trHeight w:val="435"/>
        </w:trPr>
        <w:tc>
          <w:tcPr>
            <w:tcW w:w="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C928FC" w:rsidRPr="00C928FC" w:rsidRDefault="00C928FC" w:rsidP="00C928FC">
            <w:pPr>
              <w:suppressAutoHyphens w:val="0"/>
              <w:jc w:val="center"/>
              <w:rPr>
                <w:rFonts w:ascii="Montserrat" w:hAnsi="Montserrat"/>
                <w:color w:val="000000"/>
                <w:sz w:val="16"/>
                <w:szCs w:val="16"/>
                <w:lang w:val="es-MX" w:eastAsia="es-MX"/>
              </w:rPr>
            </w:pPr>
            <w:r w:rsidRPr="00C928FC">
              <w:rPr>
                <w:rFonts w:ascii="Montserrat" w:hAnsi="Montserrat"/>
                <w:color w:val="000000"/>
                <w:sz w:val="16"/>
                <w:szCs w:val="16"/>
                <w:lang w:val="es-MX" w:eastAsia="es-MX"/>
              </w:rPr>
              <w:t xml:space="preserve">       </w:t>
            </w:r>
          </w:p>
        </w:tc>
        <w:tc>
          <w:tcPr>
            <w:tcW w:w="21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C928FC" w:rsidRPr="00C928FC" w:rsidRDefault="00C928FC" w:rsidP="00C928FC">
            <w:pPr>
              <w:suppressAutoHyphens w:val="0"/>
              <w:jc w:val="center"/>
              <w:rPr>
                <w:rFonts w:ascii="Montserrat" w:hAnsi="Montserrat"/>
                <w:b/>
                <w:bCs/>
                <w:color w:val="000000"/>
                <w:sz w:val="16"/>
                <w:szCs w:val="16"/>
                <w:lang w:val="es-MX" w:eastAsia="es-MX"/>
              </w:rPr>
            </w:pPr>
            <w:r w:rsidRPr="00C928FC">
              <w:rPr>
                <w:rFonts w:ascii="Montserrat" w:hAnsi="Montserrat"/>
                <w:b/>
                <w:bCs/>
                <w:color w:val="000000"/>
                <w:sz w:val="16"/>
                <w:szCs w:val="16"/>
                <w:lang w:val="es-MX" w:eastAsia="es-MX"/>
              </w:rPr>
              <w:t>CONCEPTO</w:t>
            </w:r>
          </w:p>
        </w:tc>
        <w:tc>
          <w:tcPr>
            <w:tcW w:w="4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C928FC" w:rsidRPr="00C928FC" w:rsidRDefault="00C928FC" w:rsidP="00C928FC">
            <w:pPr>
              <w:suppressAutoHyphens w:val="0"/>
              <w:jc w:val="center"/>
              <w:rPr>
                <w:rFonts w:ascii="Montserrat" w:hAnsi="Montserrat"/>
                <w:b/>
                <w:bCs/>
                <w:color w:val="000000"/>
                <w:sz w:val="16"/>
                <w:szCs w:val="16"/>
                <w:lang w:val="es-MX" w:eastAsia="es-MX"/>
              </w:rPr>
            </w:pPr>
            <w:r w:rsidRPr="00C928FC">
              <w:rPr>
                <w:rFonts w:ascii="Montserrat" w:hAnsi="Montserrat"/>
                <w:b/>
                <w:bCs/>
                <w:color w:val="000000"/>
                <w:sz w:val="16"/>
                <w:szCs w:val="16"/>
                <w:lang w:val="es-MX" w:eastAsia="es-MX"/>
              </w:rPr>
              <w:t>UNIDAD MEDIDA</w:t>
            </w:r>
          </w:p>
        </w:tc>
        <w:tc>
          <w:tcPr>
            <w:tcW w:w="4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C928FC" w:rsidRPr="00C928FC" w:rsidRDefault="00C928FC" w:rsidP="00C928FC">
            <w:pPr>
              <w:suppressAutoHyphens w:val="0"/>
              <w:jc w:val="center"/>
              <w:rPr>
                <w:rFonts w:ascii="Montserrat" w:hAnsi="Montserrat"/>
                <w:b/>
                <w:bCs/>
                <w:color w:val="000000"/>
                <w:sz w:val="16"/>
                <w:szCs w:val="16"/>
                <w:lang w:val="es-MX" w:eastAsia="es-MX"/>
              </w:rPr>
            </w:pPr>
            <w:r w:rsidRPr="00C928FC">
              <w:rPr>
                <w:rFonts w:ascii="Montserrat" w:hAnsi="Montserrat"/>
                <w:b/>
                <w:bCs/>
                <w:color w:val="000000"/>
                <w:sz w:val="16"/>
                <w:szCs w:val="16"/>
                <w:lang w:val="es-MX" w:eastAsia="es-MX"/>
              </w:rPr>
              <w:t xml:space="preserve">Cantidad </w:t>
            </w:r>
            <w:proofErr w:type="spellStart"/>
            <w:r w:rsidRPr="00C928FC">
              <w:rPr>
                <w:rFonts w:ascii="Montserrat" w:hAnsi="Montserrat"/>
                <w:b/>
                <w:bCs/>
                <w:color w:val="000000"/>
                <w:sz w:val="16"/>
                <w:szCs w:val="16"/>
                <w:lang w:val="es-MX" w:eastAsia="es-MX"/>
              </w:rPr>
              <w:t>Minima</w:t>
            </w:r>
            <w:proofErr w:type="spellEnd"/>
          </w:p>
        </w:tc>
        <w:tc>
          <w:tcPr>
            <w:tcW w:w="4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C928FC" w:rsidRPr="00C928FC" w:rsidRDefault="00C928FC" w:rsidP="00C928FC">
            <w:pPr>
              <w:suppressAutoHyphens w:val="0"/>
              <w:jc w:val="center"/>
              <w:rPr>
                <w:rFonts w:ascii="Montserrat" w:hAnsi="Montserrat"/>
                <w:b/>
                <w:bCs/>
                <w:color w:val="000000"/>
                <w:sz w:val="16"/>
                <w:szCs w:val="16"/>
                <w:lang w:val="es-MX" w:eastAsia="es-MX"/>
              </w:rPr>
            </w:pPr>
            <w:r w:rsidRPr="00C928FC">
              <w:rPr>
                <w:rFonts w:ascii="Montserrat" w:hAnsi="Montserrat"/>
                <w:b/>
                <w:bCs/>
                <w:color w:val="000000"/>
                <w:sz w:val="16"/>
                <w:szCs w:val="16"/>
                <w:lang w:val="es-MX" w:eastAsia="es-MX"/>
              </w:rPr>
              <w:t>Cantidad Máxima</w:t>
            </w:r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C928FC" w:rsidRPr="00C928FC" w:rsidRDefault="00C928FC" w:rsidP="00C928FC">
            <w:pPr>
              <w:suppressAutoHyphens w:val="0"/>
              <w:jc w:val="center"/>
              <w:rPr>
                <w:rFonts w:ascii="Montserrat" w:hAnsi="Montserrat"/>
                <w:b/>
                <w:bCs/>
                <w:color w:val="000000"/>
                <w:sz w:val="16"/>
                <w:szCs w:val="16"/>
                <w:lang w:val="es-MX" w:eastAsia="es-MX"/>
              </w:rPr>
            </w:pPr>
            <w:r w:rsidRPr="00C928FC">
              <w:rPr>
                <w:rFonts w:ascii="Montserrat" w:hAnsi="Montserrat"/>
                <w:b/>
                <w:bCs/>
                <w:color w:val="000000"/>
                <w:sz w:val="16"/>
                <w:szCs w:val="16"/>
                <w:lang w:val="es-MX" w:eastAsia="es-MX"/>
              </w:rPr>
              <w:t>Precio Unitario</w:t>
            </w:r>
          </w:p>
        </w:tc>
        <w:tc>
          <w:tcPr>
            <w:tcW w:w="4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C928FC" w:rsidRPr="00C928FC" w:rsidRDefault="00C928FC" w:rsidP="00C928FC">
            <w:pPr>
              <w:suppressAutoHyphens w:val="0"/>
              <w:jc w:val="center"/>
              <w:rPr>
                <w:rFonts w:ascii="Montserrat" w:hAnsi="Montserrat"/>
                <w:b/>
                <w:bCs/>
                <w:color w:val="000000"/>
                <w:sz w:val="16"/>
                <w:szCs w:val="16"/>
                <w:lang w:val="es-MX" w:eastAsia="es-MX"/>
              </w:rPr>
            </w:pPr>
            <w:r w:rsidRPr="00C928FC">
              <w:rPr>
                <w:rFonts w:ascii="Montserrat" w:hAnsi="Montserrat"/>
                <w:b/>
                <w:bCs/>
                <w:color w:val="000000"/>
                <w:sz w:val="16"/>
                <w:szCs w:val="16"/>
                <w:lang w:val="es-MX" w:eastAsia="es-MX"/>
              </w:rPr>
              <w:t xml:space="preserve">Monto </w:t>
            </w:r>
            <w:proofErr w:type="spellStart"/>
            <w:r w:rsidRPr="00C928FC">
              <w:rPr>
                <w:rFonts w:ascii="Montserrat" w:hAnsi="Montserrat"/>
                <w:b/>
                <w:bCs/>
                <w:color w:val="000000"/>
                <w:sz w:val="16"/>
                <w:szCs w:val="16"/>
                <w:lang w:val="es-MX" w:eastAsia="es-MX"/>
              </w:rPr>
              <w:t>Maximo</w:t>
            </w:r>
            <w:proofErr w:type="spellEnd"/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C928FC" w:rsidRPr="00C928FC" w:rsidRDefault="00C928FC" w:rsidP="00C928FC">
            <w:pPr>
              <w:suppressAutoHyphens w:val="0"/>
              <w:jc w:val="center"/>
              <w:rPr>
                <w:rFonts w:ascii="Montserrat" w:hAnsi="Montserrat"/>
                <w:b/>
                <w:bCs/>
                <w:color w:val="000000"/>
                <w:sz w:val="16"/>
                <w:szCs w:val="16"/>
                <w:lang w:val="es-MX" w:eastAsia="es-MX"/>
              </w:rPr>
            </w:pPr>
            <w:r w:rsidRPr="00C928FC">
              <w:rPr>
                <w:rFonts w:ascii="Montserrat" w:hAnsi="Montserrat"/>
                <w:b/>
                <w:bCs/>
                <w:color w:val="000000"/>
                <w:sz w:val="16"/>
                <w:szCs w:val="16"/>
                <w:lang w:val="es-MX" w:eastAsia="es-MX"/>
              </w:rPr>
              <w:t xml:space="preserve">Monto </w:t>
            </w:r>
            <w:proofErr w:type="spellStart"/>
            <w:r w:rsidRPr="00C928FC">
              <w:rPr>
                <w:rFonts w:ascii="Montserrat" w:hAnsi="Montserrat"/>
                <w:b/>
                <w:bCs/>
                <w:color w:val="000000"/>
                <w:sz w:val="16"/>
                <w:szCs w:val="16"/>
                <w:lang w:val="es-MX" w:eastAsia="es-MX"/>
              </w:rPr>
              <w:t>Minimo</w:t>
            </w:r>
            <w:proofErr w:type="spellEnd"/>
          </w:p>
        </w:tc>
      </w:tr>
      <w:tr w:rsidR="00C928FC" w:rsidRPr="00C928FC" w:rsidTr="00C928FC">
        <w:trPr>
          <w:trHeight w:val="720"/>
        </w:trPr>
        <w:tc>
          <w:tcPr>
            <w:tcW w:w="1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28FC" w:rsidRPr="00C928FC" w:rsidRDefault="00C928FC" w:rsidP="00C928FC">
            <w:pPr>
              <w:suppressAutoHyphens w:val="0"/>
              <w:jc w:val="center"/>
              <w:rPr>
                <w:rFonts w:ascii="Montserrat" w:hAnsi="Montserrat"/>
                <w:outline/>
                <w:color w:val="000000"/>
                <w:sz w:val="16"/>
                <w:szCs w:val="16"/>
                <w:lang w:val="es-MX" w:eastAsia="es-MX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</w:pPr>
            <w:r w:rsidRPr="00C928FC">
              <w:rPr>
                <w:rFonts w:ascii="Montserrat" w:hAnsi="Montserrat"/>
                <w:outline/>
                <w:color w:val="000000"/>
                <w:sz w:val="16"/>
                <w:szCs w:val="16"/>
                <w:lang w:val="es-MX" w:eastAsia="es-MX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t>2</w:t>
            </w:r>
          </w:p>
        </w:tc>
        <w:tc>
          <w:tcPr>
            <w:tcW w:w="2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28FC" w:rsidRPr="00C928FC" w:rsidRDefault="00C928FC" w:rsidP="00C928FC">
            <w:pPr>
              <w:suppressAutoHyphens w:val="0"/>
              <w:rPr>
                <w:rFonts w:ascii="Montserrat" w:hAnsi="Montserrat"/>
                <w:outline/>
                <w:color w:val="000000"/>
                <w:sz w:val="12"/>
                <w:szCs w:val="12"/>
                <w:lang w:val="es-MX" w:eastAsia="es-MX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</w:pPr>
            <w:r w:rsidRPr="00C928FC">
              <w:rPr>
                <w:rFonts w:ascii="Montserrat" w:hAnsi="Montserrat"/>
                <w:outline/>
                <w:color w:val="000000"/>
                <w:sz w:val="12"/>
                <w:szCs w:val="12"/>
                <w:lang w:val="es-MX" w:eastAsia="es-MX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t>SERVICIO DE TRANSPORTE  DE DIESEL INDUSTRIAL BAJO EN AZUFRE (FLETE)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8FC" w:rsidRPr="00C928FC" w:rsidRDefault="00C928FC" w:rsidP="00C928FC">
            <w:pPr>
              <w:suppressAutoHyphens w:val="0"/>
              <w:jc w:val="center"/>
              <w:rPr>
                <w:rFonts w:ascii="Montserrat" w:hAnsi="Montserrat"/>
                <w:sz w:val="14"/>
                <w:szCs w:val="14"/>
                <w:lang w:val="es-MX" w:eastAsia="es-MX"/>
              </w:rPr>
            </w:pPr>
            <w:r w:rsidRPr="00C928FC">
              <w:rPr>
                <w:rFonts w:ascii="Montserrat" w:hAnsi="Montserrat"/>
                <w:sz w:val="14"/>
                <w:szCs w:val="14"/>
                <w:lang w:val="es-MX" w:eastAsia="es-MX"/>
              </w:rPr>
              <w:t>LITROS</w:t>
            </w:r>
          </w:p>
        </w:tc>
        <w:tc>
          <w:tcPr>
            <w:tcW w:w="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28FC" w:rsidRPr="00C928FC" w:rsidRDefault="00C928FC" w:rsidP="00C928FC">
            <w:pPr>
              <w:suppressAutoHyphens w:val="0"/>
              <w:jc w:val="center"/>
              <w:rPr>
                <w:rFonts w:ascii="Montserrat" w:hAnsi="Montserrat"/>
                <w:sz w:val="16"/>
                <w:szCs w:val="16"/>
                <w:lang w:val="es-MX" w:eastAsia="es-MX"/>
              </w:rPr>
            </w:pPr>
            <w:r w:rsidRPr="00C928FC">
              <w:rPr>
                <w:rFonts w:ascii="Montserrat" w:hAnsi="Montserrat"/>
                <w:sz w:val="16"/>
                <w:szCs w:val="16"/>
                <w:lang w:val="es-MX" w:eastAsia="es-MX"/>
              </w:rPr>
              <w:t>80000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28FC" w:rsidRPr="00C928FC" w:rsidRDefault="00C928FC" w:rsidP="00C928FC">
            <w:pPr>
              <w:suppressAutoHyphens w:val="0"/>
              <w:jc w:val="center"/>
              <w:rPr>
                <w:rFonts w:ascii="Montserrat" w:hAnsi="Montserrat"/>
                <w:sz w:val="16"/>
                <w:szCs w:val="16"/>
                <w:lang w:val="es-MX" w:eastAsia="es-MX"/>
              </w:rPr>
            </w:pPr>
            <w:r w:rsidRPr="00C928FC">
              <w:rPr>
                <w:rFonts w:ascii="Montserrat" w:hAnsi="Montserrat"/>
                <w:sz w:val="16"/>
                <w:szCs w:val="16"/>
                <w:lang w:val="es-MX" w:eastAsia="es-MX"/>
              </w:rPr>
              <w:t>120000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28FC" w:rsidRPr="00C928FC" w:rsidRDefault="00C928FC" w:rsidP="00C928FC">
            <w:pPr>
              <w:suppressAutoHyphens w:val="0"/>
              <w:jc w:val="center"/>
              <w:rPr>
                <w:rFonts w:ascii="Montserrat" w:hAnsi="Montserrat"/>
                <w:b/>
                <w:bCs/>
                <w:color w:val="00B050"/>
                <w:sz w:val="20"/>
                <w:lang w:val="es-MX" w:eastAsia="es-MX"/>
              </w:rPr>
            </w:pPr>
            <w:r w:rsidRPr="00C928FC">
              <w:rPr>
                <w:rFonts w:ascii="Montserrat" w:hAnsi="Montserrat"/>
                <w:b/>
                <w:bCs/>
                <w:color w:val="00B050"/>
                <w:sz w:val="20"/>
                <w:lang w:val="es-MX" w:eastAsia="es-MX"/>
              </w:rPr>
              <w:t> 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28FC" w:rsidRPr="00C928FC" w:rsidRDefault="00C928FC" w:rsidP="00C928FC">
            <w:pPr>
              <w:suppressAutoHyphens w:val="0"/>
              <w:jc w:val="right"/>
              <w:rPr>
                <w:rFonts w:ascii="Montserrat" w:hAnsi="Montserrat"/>
                <w:sz w:val="16"/>
                <w:szCs w:val="16"/>
                <w:lang w:val="es-MX" w:eastAsia="es-MX"/>
              </w:rPr>
            </w:pPr>
            <w:r w:rsidRPr="00C928FC">
              <w:rPr>
                <w:rFonts w:ascii="Montserrat" w:hAnsi="Montserrat"/>
                <w:sz w:val="16"/>
                <w:szCs w:val="16"/>
                <w:lang w:val="es-MX" w:eastAsia="es-MX"/>
              </w:rPr>
              <w:t>0.00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28FC" w:rsidRPr="00C928FC" w:rsidRDefault="00C928FC" w:rsidP="00C928FC">
            <w:pPr>
              <w:suppressAutoHyphens w:val="0"/>
              <w:jc w:val="right"/>
              <w:rPr>
                <w:rFonts w:ascii="Montserrat" w:hAnsi="Montserrat"/>
                <w:sz w:val="16"/>
                <w:szCs w:val="16"/>
                <w:lang w:val="es-MX" w:eastAsia="es-MX"/>
              </w:rPr>
            </w:pPr>
            <w:r w:rsidRPr="00C928FC">
              <w:rPr>
                <w:rFonts w:ascii="Montserrat" w:hAnsi="Montserrat"/>
                <w:sz w:val="16"/>
                <w:szCs w:val="16"/>
                <w:lang w:val="es-MX" w:eastAsia="es-MX"/>
              </w:rPr>
              <w:t>0.00</w:t>
            </w:r>
          </w:p>
        </w:tc>
      </w:tr>
      <w:tr w:rsidR="00C928FC" w:rsidRPr="00C928FC" w:rsidTr="00C928FC">
        <w:trPr>
          <w:trHeight w:val="360"/>
        </w:trPr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28FC" w:rsidRPr="00C928FC" w:rsidRDefault="00C928FC" w:rsidP="00C928FC">
            <w:pPr>
              <w:suppressAutoHyphens w:val="0"/>
              <w:rPr>
                <w:rFonts w:ascii="Montserrat" w:hAnsi="Montserrat"/>
                <w:b/>
                <w:bCs/>
                <w:color w:val="000000"/>
                <w:sz w:val="16"/>
                <w:szCs w:val="16"/>
                <w:u w:val="single"/>
                <w:lang w:val="es-MX" w:eastAsia="es-MX"/>
              </w:rPr>
            </w:pPr>
          </w:p>
        </w:tc>
        <w:tc>
          <w:tcPr>
            <w:tcW w:w="21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28FC" w:rsidRPr="00C928FC" w:rsidRDefault="00C928FC" w:rsidP="00C928FC">
            <w:pPr>
              <w:suppressAutoHyphens w:val="0"/>
              <w:rPr>
                <w:rFonts w:ascii="Montserrat" w:hAnsi="Montserrat"/>
                <w:color w:val="000000"/>
                <w:sz w:val="16"/>
                <w:szCs w:val="16"/>
                <w:lang w:val="es-MX" w:eastAsia="es-MX"/>
              </w:rPr>
            </w:pPr>
          </w:p>
        </w:tc>
        <w:tc>
          <w:tcPr>
            <w:tcW w:w="4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28FC" w:rsidRPr="00C928FC" w:rsidRDefault="00C928FC" w:rsidP="00C928FC">
            <w:pPr>
              <w:suppressAutoHyphens w:val="0"/>
              <w:rPr>
                <w:rFonts w:ascii="Montserrat" w:hAnsi="Montserrat"/>
                <w:color w:val="000000"/>
                <w:sz w:val="16"/>
                <w:szCs w:val="16"/>
                <w:lang w:val="es-MX" w:eastAsia="es-MX"/>
              </w:rPr>
            </w:pPr>
          </w:p>
        </w:tc>
        <w:tc>
          <w:tcPr>
            <w:tcW w:w="4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28FC" w:rsidRPr="00C928FC" w:rsidRDefault="00C928FC" w:rsidP="00C928FC">
            <w:pPr>
              <w:suppressAutoHyphens w:val="0"/>
              <w:rPr>
                <w:rFonts w:ascii="Montserrat" w:hAnsi="Montserrat"/>
                <w:color w:val="000000"/>
                <w:sz w:val="16"/>
                <w:szCs w:val="16"/>
                <w:lang w:val="es-MX" w:eastAsia="es-MX"/>
              </w:rPr>
            </w:pPr>
          </w:p>
        </w:tc>
        <w:tc>
          <w:tcPr>
            <w:tcW w:w="4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28FC" w:rsidRPr="00C928FC" w:rsidRDefault="00C928FC" w:rsidP="00C928FC">
            <w:pPr>
              <w:suppressAutoHyphens w:val="0"/>
              <w:rPr>
                <w:rFonts w:ascii="Montserrat" w:hAnsi="Montserrat"/>
                <w:color w:val="000000"/>
                <w:sz w:val="22"/>
                <w:szCs w:val="22"/>
                <w:lang w:val="es-MX" w:eastAsia="es-MX"/>
              </w:rPr>
            </w:pP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28FC" w:rsidRPr="00C928FC" w:rsidRDefault="00C928FC" w:rsidP="00C928FC">
            <w:pPr>
              <w:suppressAutoHyphens w:val="0"/>
              <w:rPr>
                <w:rFonts w:ascii="Montserrat" w:hAnsi="Montserrat"/>
                <w:b/>
                <w:bCs/>
                <w:sz w:val="16"/>
                <w:szCs w:val="16"/>
                <w:lang w:val="es-MX" w:eastAsia="es-MX"/>
              </w:rPr>
            </w:pPr>
            <w:r w:rsidRPr="00C928FC">
              <w:rPr>
                <w:rFonts w:ascii="Montserrat" w:hAnsi="Montserrat"/>
                <w:b/>
                <w:bCs/>
                <w:sz w:val="16"/>
                <w:szCs w:val="16"/>
                <w:lang w:val="es-MX" w:eastAsia="es-MX"/>
              </w:rPr>
              <w:t>Descuento %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8FC" w:rsidRPr="00C928FC" w:rsidRDefault="00C928FC" w:rsidP="00C928FC">
            <w:pPr>
              <w:suppressAutoHyphens w:val="0"/>
              <w:jc w:val="right"/>
              <w:rPr>
                <w:rFonts w:ascii="Montserrat" w:hAnsi="Montserrat"/>
                <w:color w:val="000000"/>
                <w:sz w:val="16"/>
                <w:szCs w:val="16"/>
                <w:lang w:val="es-MX" w:eastAsia="es-MX"/>
              </w:rPr>
            </w:pPr>
            <w:r w:rsidRPr="00C928FC">
              <w:rPr>
                <w:rFonts w:ascii="Montserrat" w:hAnsi="Montserrat"/>
                <w:color w:val="000000"/>
                <w:sz w:val="16"/>
                <w:szCs w:val="16"/>
                <w:lang w:val="es-MX" w:eastAsia="es-MX"/>
              </w:rPr>
              <w:t>0.00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8FC" w:rsidRPr="00C928FC" w:rsidRDefault="00C928FC" w:rsidP="00C928FC">
            <w:pPr>
              <w:suppressAutoHyphens w:val="0"/>
              <w:jc w:val="right"/>
              <w:rPr>
                <w:rFonts w:ascii="Montserrat" w:hAnsi="Montserrat"/>
                <w:color w:val="000000"/>
                <w:sz w:val="16"/>
                <w:szCs w:val="16"/>
                <w:lang w:val="es-MX" w:eastAsia="es-MX"/>
              </w:rPr>
            </w:pPr>
            <w:r w:rsidRPr="00C928FC">
              <w:rPr>
                <w:rFonts w:ascii="Montserrat" w:hAnsi="Montserrat"/>
                <w:color w:val="000000"/>
                <w:sz w:val="16"/>
                <w:szCs w:val="16"/>
                <w:lang w:val="es-MX" w:eastAsia="es-MX"/>
              </w:rPr>
              <w:t>0.00</w:t>
            </w:r>
          </w:p>
        </w:tc>
      </w:tr>
      <w:tr w:rsidR="00C928FC" w:rsidRPr="00C928FC" w:rsidTr="00C928FC">
        <w:trPr>
          <w:trHeight w:val="375"/>
        </w:trPr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28FC" w:rsidRPr="00C928FC" w:rsidRDefault="00C928FC" w:rsidP="00C928FC">
            <w:pPr>
              <w:suppressAutoHyphens w:val="0"/>
              <w:rPr>
                <w:rFonts w:ascii="Montserrat" w:hAnsi="Montserrat"/>
                <w:b/>
                <w:bCs/>
                <w:color w:val="000000"/>
                <w:sz w:val="16"/>
                <w:szCs w:val="16"/>
                <w:u w:val="single"/>
                <w:lang w:val="es-MX" w:eastAsia="es-MX"/>
              </w:rPr>
            </w:pPr>
          </w:p>
        </w:tc>
        <w:tc>
          <w:tcPr>
            <w:tcW w:w="21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28FC" w:rsidRPr="00C928FC" w:rsidRDefault="00C928FC" w:rsidP="00C928FC">
            <w:pPr>
              <w:suppressAutoHyphens w:val="0"/>
              <w:rPr>
                <w:rFonts w:ascii="Montserrat" w:hAnsi="Montserrat"/>
                <w:color w:val="000000"/>
                <w:sz w:val="16"/>
                <w:szCs w:val="16"/>
                <w:lang w:val="es-MX" w:eastAsia="es-MX"/>
              </w:rPr>
            </w:pPr>
          </w:p>
        </w:tc>
        <w:tc>
          <w:tcPr>
            <w:tcW w:w="4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28FC" w:rsidRPr="00C928FC" w:rsidRDefault="00C928FC" w:rsidP="00C928FC">
            <w:pPr>
              <w:suppressAutoHyphens w:val="0"/>
              <w:rPr>
                <w:rFonts w:ascii="Montserrat" w:hAnsi="Montserrat"/>
                <w:color w:val="000000"/>
                <w:sz w:val="16"/>
                <w:szCs w:val="16"/>
                <w:lang w:val="es-MX" w:eastAsia="es-MX"/>
              </w:rPr>
            </w:pPr>
          </w:p>
        </w:tc>
        <w:tc>
          <w:tcPr>
            <w:tcW w:w="4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28FC" w:rsidRPr="00C928FC" w:rsidRDefault="00C928FC" w:rsidP="00C928FC">
            <w:pPr>
              <w:suppressAutoHyphens w:val="0"/>
              <w:rPr>
                <w:rFonts w:ascii="Montserrat" w:hAnsi="Montserrat"/>
                <w:color w:val="000000"/>
                <w:sz w:val="16"/>
                <w:szCs w:val="16"/>
                <w:lang w:val="es-MX" w:eastAsia="es-MX"/>
              </w:rPr>
            </w:pPr>
          </w:p>
        </w:tc>
        <w:tc>
          <w:tcPr>
            <w:tcW w:w="4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28FC" w:rsidRPr="00C928FC" w:rsidRDefault="00C928FC" w:rsidP="00C928FC">
            <w:pPr>
              <w:suppressAutoHyphens w:val="0"/>
              <w:rPr>
                <w:rFonts w:ascii="Montserrat" w:hAnsi="Montserrat"/>
                <w:color w:val="000000"/>
                <w:sz w:val="16"/>
                <w:szCs w:val="16"/>
                <w:lang w:val="es-MX" w:eastAsia="es-MX"/>
              </w:rPr>
            </w:pP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28FC" w:rsidRPr="00C928FC" w:rsidRDefault="00C928FC" w:rsidP="00C928FC">
            <w:pPr>
              <w:suppressAutoHyphens w:val="0"/>
              <w:rPr>
                <w:rFonts w:ascii="Montserrat" w:hAnsi="Montserrat"/>
                <w:b/>
                <w:bCs/>
                <w:sz w:val="16"/>
                <w:szCs w:val="16"/>
                <w:lang w:val="es-MX" w:eastAsia="es-MX"/>
              </w:rPr>
            </w:pPr>
            <w:r w:rsidRPr="00C928FC">
              <w:rPr>
                <w:rFonts w:ascii="Montserrat" w:hAnsi="Montserrat"/>
                <w:b/>
                <w:bCs/>
                <w:sz w:val="16"/>
                <w:szCs w:val="16"/>
                <w:lang w:val="es-MX" w:eastAsia="es-MX"/>
              </w:rPr>
              <w:t>Subtotal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8FC" w:rsidRPr="00C928FC" w:rsidRDefault="00C928FC" w:rsidP="00C928FC">
            <w:pPr>
              <w:suppressAutoHyphens w:val="0"/>
              <w:jc w:val="right"/>
              <w:rPr>
                <w:rFonts w:ascii="Montserrat" w:hAnsi="Montserrat"/>
                <w:color w:val="000000"/>
                <w:sz w:val="16"/>
                <w:szCs w:val="16"/>
                <w:lang w:val="es-MX" w:eastAsia="es-MX"/>
              </w:rPr>
            </w:pPr>
            <w:r w:rsidRPr="00C928FC">
              <w:rPr>
                <w:rFonts w:ascii="Montserrat" w:hAnsi="Montserrat"/>
                <w:color w:val="000000"/>
                <w:sz w:val="16"/>
                <w:szCs w:val="16"/>
                <w:lang w:val="es-MX" w:eastAsia="es-MX"/>
              </w:rPr>
              <w:t>0.00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8FC" w:rsidRPr="00C928FC" w:rsidRDefault="00C928FC" w:rsidP="00C928FC">
            <w:pPr>
              <w:suppressAutoHyphens w:val="0"/>
              <w:jc w:val="right"/>
              <w:rPr>
                <w:rFonts w:ascii="Montserrat" w:hAnsi="Montserrat"/>
                <w:color w:val="000000"/>
                <w:sz w:val="16"/>
                <w:szCs w:val="16"/>
                <w:lang w:val="es-MX" w:eastAsia="es-MX"/>
              </w:rPr>
            </w:pPr>
            <w:r w:rsidRPr="00C928FC">
              <w:rPr>
                <w:rFonts w:ascii="Montserrat" w:hAnsi="Montserrat"/>
                <w:color w:val="000000"/>
                <w:sz w:val="16"/>
                <w:szCs w:val="16"/>
                <w:lang w:val="es-MX" w:eastAsia="es-MX"/>
              </w:rPr>
              <w:t>0.00</w:t>
            </w:r>
          </w:p>
        </w:tc>
      </w:tr>
      <w:tr w:rsidR="00C928FC" w:rsidRPr="00C928FC" w:rsidTr="00C928FC">
        <w:trPr>
          <w:trHeight w:val="525"/>
        </w:trPr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28FC" w:rsidRPr="00C928FC" w:rsidRDefault="00C928FC" w:rsidP="00C928FC">
            <w:pPr>
              <w:suppressAutoHyphens w:val="0"/>
              <w:rPr>
                <w:rFonts w:ascii="Montserrat" w:hAnsi="Montserrat"/>
                <w:b/>
                <w:bCs/>
                <w:color w:val="000000"/>
                <w:sz w:val="16"/>
                <w:szCs w:val="16"/>
                <w:u w:val="single"/>
                <w:lang w:val="es-MX" w:eastAsia="es-MX"/>
              </w:rPr>
            </w:pPr>
          </w:p>
        </w:tc>
        <w:tc>
          <w:tcPr>
            <w:tcW w:w="211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C928FC" w:rsidRPr="00C928FC" w:rsidRDefault="00C928FC" w:rsidP="00C928FC">
            <w:pPr>
              <w:suppressAutoHyphens w:val="0"/>
              <w:rPr>
                <w:rFonts w:ascii="Montserrat" w:hAnsi="Montserrat"/>
                <w:b/>
                <w:bCs/>
                <w:color w:val="000000"/>
                <w:sz w:val="16"/>
                <w:szCs w:val="16"/>
                <w:lang w:val="es-MX" w:eastAsia="es-MX"/>
              </w:rPr>
            </w:pPr>
            <w:r w:rsidRPr="00C928FC">
              <w:rPr>
                <w:rFonts w:ascii="Montserrat" w:hAnsi="Montserrat"/>
                <w:b/>
                <w:bCs/>
                <w:color w:val="000000"/>
                <w:sz w:val="16"/>
                <w:szCs w:val="16"/>
                <w:lang w:val="es-MX" w:eastAsia="es-MX"/>
              </w:rPr>
              <w:t xml:space="preserve">PORCENTAJE DE DESCUENTO VOLUNTARIO POR LITRO DE DIESEL INDUSTRIAL BAJO AZUFRE  </w:t>
            </w:r>
          </w:p>
        </w:tc>
        <w:tc>
          <w:tcPr>
            <w:tcW w:w="4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28FC" w:rsidRPr="00C928FC" w:rsidRDefault="00C928FC" w:rsidP="00C928FC">
            <w:pPr>
              <w:suppressAutoHyphens w:val="0"/>
              <w:rPr>
                <w:rFonts w:ascii="Montserrat" w:hAnsi="Montserrat"/>
                <w:color w:val="000000"/>
                <w:sz w:val="16"/>
                <w:szCs w:val="16"/>
                <w:lang w:val="es-MX" w:eastAsia="es-MX"/>
              </w:rPr>
            </w:pPr>
          </w:p>
        </w:tc>
        <w:tc>
          <w:tcPr>
            <w:tcW w:w="4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28FC" w:rsidRPr="00C928FC" w:rsidRDefault="00C928FC" w:rsidP="00C928FC">
            <w:pPr>
              <w:suppressAutoHyphens w:val="0"/>
              <w:rPr>
                <w:rFonts w:ascii="Montserrat" w:hAnsi="Montserrat"/>
                <w:color w:val="000000"/>
                <w:sz w:val="16"/>
                <w:szCs w:val="16"/>
                <w:lang w:val="es-MX" w:eastAsia="es-MX"/>
              </w:rPr>
            </w:pPr>
          </w:p>
        </w:tc>
        <w:tc>
          <w:tcPr>
            <w:tcW w:w="4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28FC" w:rsidRPr="00C928FC" w:rsidRDefault="00C928FC" w:rsidP="00C928FC">
            <w:pPr>
              <w:suppressAutoHyphens w:val="0"/>
              <w:rPr>
                <w:rFonts w:ascii="Montserrat" w:hAnsi="Montserrat"/>
                <w:color w:val="000000"/>
                <w:sz w:val="16"/>
                <w:szCs w:val="16"/>
                <w:lang w:val="es-MX" w:eastAsia="es-MX"/>
              </w:rPr>
            </w:pP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28FC" w:rsidRPr="00C928FC" w:rsidRDefault="00C928FC" w:rsidP="00C928FC">
            <w:pPr>
              <w:suppressAutoHyphens w:val="0"/>
              <w:rPr>
                <w:rFonts w:ascii="Montserrat" w:hAnsi="Montserrat"/>
                <w:b/>
                <w:bCs/>
                <w:sz w:val="16"/>
                <w:szCs w:val="16"/>
                <w:lang w:val="es-MX" w:eastAsia="es-MX"/>
              </w:rPr>
            </w:pPr>
            <w:r w:rsidRPr="00C928FC">
              <w:rPr>
                <w:rFonts w:ascii="Montserrat" w:hAnsi="Montserrat"/>
                <w:b/>
                <w:bCs/>
                <w:sz w:val="16"/>
                <w:szCs w:val="16"/>
                <w:lang w:val="es-MX" w:eastAsia="es-MX"/>
              </w:rPr>
              <w:t>IVA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8FC" w:rsidRPr="00C928FC" w:rsidRDefault="00C928FC" w:rsidP="00C928FC">
            <w:pPr>
              <w:suppressAutoHyphens w:val="0"/>
              <w:jc w:val="right"/>
              <w:rPr>
                <w:rFonts w:ascii="Montserrat" w:hAnsi="Montserrat"/>
                <w:color w:val="000000"/>
                <w:sz w:val="16"/>
                <w:szCs w:val="16"/>
                <w:lang w:val="es-MX" w:eastAsia="es-MX"/>
              </w:rPr>
            </w:pPr>
            <w:r w:rsidRPr="00C928FC">
              <w:rPr>
                <w:rFonts w:ascii="Montserrat" w:hAnsi="Montserrat"/>
                <w:color w:val="000000"/>
                <w:sz w:val="16"/>
                <w:szCs w:val="16"/>
                <w:lang w:val="es-MX" w:eastAsia="es-MX"/>
              </w:rPr>
              <w:t>0.00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8FC" w:rsidRPr="00C928FC" w:rsidRDefault="00C928FC" w:rsidP="00C928FC">
            <w:pPr>
              <w:suppressAutoHyphens w:val="0"/>
              <w:jc w:val="right"/>
              <w:rPr>
                <w:rFonts w:ascii="Montserrat" w:hAnsi="Montserrat"/>
                <w:color w:val="000000"/>
                <w:sz w:val="16"/>
                <w:szCs w:val="16"/>
                <w:lang w:val="es-MX" w:eastAsia="es-MX"/>
              </w:rPr>
            </w:pPr>
            <w:r w:rsidRPr="00C928FC">
              <w:rPr>
                <w:rFonts w:ascii="Montserrat" w:hAnsi="Montserrat"/>
                <w:color w:val="000000"/>
                <w:sz w:val="16"/>
                <w:szCs w:val="16"/>
                <w:lang w:val="es-MX" w:eastAsia="es-MX"/>
              </w:rPr>
              <w:t>0.00</w:t>
            </w:r>
          </w:p>
        </w:tc>
      </w:tr>
      <w:tr w:rsidR="00C928FC" w:rsidRPr="00C928FC" w:rsidTr="00C928FC">
        <w:trPr>
          <w:trHeight w:val="390"/>
        </w:trPr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28FC" w:rsidRPr="00C928FC" w:rsidRDefault="00C928FC" w:rsidP="00C928FC">
            <w:pPr>
              <w:suppressAutoHyphens w:val="0"/>
              <w:rPr>
                <w:rFonts w:ascii="Montserrat" w:hAnsi="Montserrat"/>
                <w:color w:val="000000"/>
                <w:sz w:val="16"/>
                <w:szCs w:val="16"/>
                <w:lang w:val="es-MX" w:eastAsia="es-MX"/>
              </w:rPr>
            </w:pPr>
          </w:p>
        </w:tc>
        <w:tc>
          <w:tcPr>
            <w:tcW w:w="211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928FC" w:rsidRPr="00C928FC" w:rsidRDefault="00C928FC" w:rsidP="00C928FC">
            <w:pPr>
              <w:suppressAutoHyphens w:val="0"/>
              <w:jc w:val="center"/>
              <w:rPr>
                <w:rFonts w:ascii="Montserrat" w:hAnsi="Montserrat"/>
                <w:b/>
                <w:bCs/>
                <w:color w:val="FF0000"/>
                <w:sz w:val="22"/>
                <w:szCs w:val="22"/>
                <w:lang w:val="es-MX" w:eastAsia="es-MX"/>
              </w:rPr>
            </w:pPr>
            <w:r w:rsidRPr="00C928FC">
              <w:rPr>
                <w:rFonts w:ascii="Montserrat" w:hAnsi="Montserrat"/>
                <w:b/>
                <w:bCs/>
                <w:color w:val="FF0000"/>
                <w:sz w:val="22"/>
                <w:szCs w:val="22"/>
                <w:lang w:val="es-MX" w:eastAsia="es-MX"/>
              </w:rPr>
              <w:t> </w:t>
            </w:r>
          </w:p>
        </w:tc>
        <w:tc>
          <w:tcPr>
            <w:tcW w:w="4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28FC" w:rsidRPr="00C928FC" w:rsidRDefault="00C928FC" w:rsidP="00C928FC">
            <w:pPr>
              <w:suppressAutoHyphens w:val="0"/>
              <w:rPr>
                <w:rFonts w:ascii="Montserrat" w:hAnsi="Montserrat"/>
                <w:b/>
                <w:bCs/>
                <w:color w:val="FF0000"/>
                <w:sz w:val="22"/>
                <w:szCs w:val="22"/>
                <w:lang w:val="es-MX" w:eastAsia="es-MX"/>
              </w:rPr>
            </w:pPr>
          </w:p>
        </w:tc>
        <w:tc>
          <w:tcPr>
            <w:tcW w:w="4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28FC" w:rsidRPr="00C928FC" w:rsidRDefault="00C928FC" w:rsidP="00C928FC">
            <w:pPr>
              <w:suppressAutoHyphens w:val="0"/>
              <w:rPr>
                <w:rFonts w:ascii="Montserrat" w:hAnsi="Montserrat"/>
                <w:color w:val="000000"/>
                <w:sz w:val="16"/>
                <w:szCs w:val="16"/>
                <w:lang w:val="es-MX" w:eastAsia="es-MX"/>
              </w:rPr>
            </w:pPr>
          </w:p>
        </w:tc>
        <w:tc>
          <w:tcPr>
            <w:tcW w:w="4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28FC" w:rsidRPr="00C928FC" w:rsidRDefault="00C928FC" w:rsidP="00C928FC">
            <w:pPr>
              <w:suppressAutoHyphens w:val="0"/>
              <w:rPr>
                <w:rFonts w:ascii="Montserrat" w:hAnsi="Montserrat"/>
                <w:color w:val="000000"/>
                <w:sz w:val="16"/>
                <w:szCs w:val="16"/>
                <w:lang w:val="es-MX" w:eastAsia="es-MX"/>
              </w:rPr>
            </w:pP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28FC" w:rsidRPr="00C928FC" w:rsidRDefault="00C928FC" w:rsidP="00C928FC">
            <w:pPr>
              <w:suppressAutoHyphens w:val="0"/>
              <w:rPr>
                <w:rFonts w:ascii="Montserrat" w:hAnsi="Montserrat"/>
                <w:b/>
                <w:bCs/>
                <w:sz w:val="16"/>
                <w:szCs w:val="16"/>
                <w:lang w:val="es-MX" w:eastAsia="es-MX"/>
              </w:rPr>
            </w:pPr>
            <w:r w:rsidRPr="00C928FC">
              <w:rPr>
                <w:rFonts w:ascii="Montserrat" w:hAnsi="Montserrat"/>
                <w:b/>
                <w:bCs/>
                <w:sz w:val="16"/>
                <w:szCs w:val="16"/>
                <w:lang w:val="es-MX" w:eastAsia="es-MX"/>
              </w:rPr>
              <w:t>RETENCION 4%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8FC" w:rsidRPr="00C928FC" w:rsidRDefault="00C928FC" w:rsidP="00C928FC">
            <w:pPr>
              <w:suppressAutoHyphens w:val="0"/>
              <w:jc w:val="right"/>
              <w:rPr>
                <w:rFonts w:ascii="Montserrat" w:hAnsi="Montserrat"/>
                <w:color w:val="000000"/>
                <w:sz w:val="16"/>
                <w:szCs w:val="16"/>
                <w:lang w:val="es-MX" w:eastAsia="es-MX"/>
              </w:rPr>
            </w:pPr>
            <w:r w:rsidRPr="00C928FC">
              <w:rPr>
                <w:rFonts w:ascii="Montserrat" w:hAnsi="Montserrat"/>
                <w:color w:val="000000"/>
                <w:sz w:val="16"/>
                <w:szCs w:val="16"/>
                <w:lang w:val="es-MX" w:eastAsia="es-MX"/>
              </w:rPr>
              <w:t>0.00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8FC" w:rsidRPr="00C928FC" w:rsidRDefault="00C928FC" w:rsidP="00C928FC">
            <w:pPr>
              <w:suppressAutoHyphens w:val="0"/>
              <w:jc w:val="right"/>
              <w:rPr>
                <w:rFonts w:ascii="Montserrat" w:hAnsi="Montserrat"/>
                <w:color w:val="000000"/>
                <w:sz w:val="16"/>
                <w:szCs w:val="16"/>
                <w:lang w:val="es-MX" w:eastAsia="es-MX"/>
              </w:rPr>
            </w:pPr>
            <w:r w:rsidRPr="00C928FC">
              <w:rPr>
                <w:rFonts w:ascii="Montserrat" w:hAnsi="Montserrat"/>
                <w:color w:val="000000"/>
                <w:sz w:val="16"/>
                <w:szCs w:val="16"/>
                <w:lang w:val="es-MX" w:eastAsia="es-MX"/>
              </w:rPr>
              <w:t>0.00</w:t>
            </w:r>
          </w:p>
        </w:tc>
      </w:tr>
      <w:tr w:rsidR="00C928FC" w:rsidRPr="00C928FC" w:rsidTr="00C928FC">
        <w:trPr>
          <w:trHeight w:val="390"/>
        </w:trPr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28FC" w:rsidRPr="00C928FC" w:rsidRDefault="00C928FC" w:rsidP="00C928FC">
            <w:pPr>
              <w:suppressAutoHyphens w:val="0"/>
              <w:rPr>
                <w:rFonts w:ascii="Montserrat" w:hAnsi="Montserrat"/>
                <w:color w:val="000000"/>
                <w:sz w:val="16"/>
                <w:szCs w:val="16"/>
                <w:lang w:val="es-MX" w:eastAsia="es-MX"/>
              </w:rPr>
            </w:pPr>
          </w:p>
        </w:tc>
        <w:tc>
          <w:tcPr>
            <w:tcW w:w="21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928FC" w:rsidRPr="00C928FC" w:rsidRDefault="00C928FC" w:rsidP="00C928FC">
            <w:pPr>
              <w:suppressAutoHyphens w:val="0"/>
              <w:rPr>
                <w:rFonts w:ascii="Montserrat" w:hAnsi="Montserrat"/>
                <w:color w:val="000000"/>
                <w:sz w:val="22"/>
                <w:szCs w:val="22"/>
                <w:lang w:val="es-MX" w:eastAsia="es-MX"/>
              </w:rPr>
            </w:pPr>
          </w:p>
        </w:tc>
        <w:tc>
          <w:tcPr>
            <w:tcW w:w="4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28FC" w:rsidRPr="00C928FC" w:rsidRDefault="00C928FC" w:rsidP="00C928FC">
            <w:pPr>
              <w:suppressAutoHyphens w:val="0"/>
              <w:rPr>
                <w:rFonts w:ascii="Montserrat" w:hAnsi="Montserrat"/>
                <w:color w:val="000000"/>
                <w:sz w:val="22"/>
                <w:szCs w:val="22"/>
                <w:lang w:val="es-MX" w:eastAsia="es-MX"/>
              </w:rPr>
            </w:pPr>
          </w:p>
        </w:tc>
        <w:tc>
          <w:tcPr>
            <w:tcW w:w="4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28FC" w:rsidRPr="00C928FC" w:rsidRDefault="00C928FC" w:rsidP="00C928FC">
            <w:pPr>
              <w:suppressAutoHyphens w:val="0"/>
              <w:rPr>
                <w:rFonts w:ascii="Montserrat" w:hAnsi="Montserrat"/>
                <w:color w:val="000000"/>
                <w:sz w:val="16"/>
                <w:szCs w:val="16"/>
                <w:lang w:val="es-MX" w:eastAsia="es-MX"/>
              </w:rPr>
            </w:pPr>
          </w:p>
        </w:tc>
        <w:tc>
          <w:tcPr>
            <w:tcW w:w="4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28FC" w:rsidRPr="00C928FC" w:rsidRDefault="00C928FC" w:rsidP="00C928FC">
            <w:pPr>
              <w:suppressAutoHyphens w:val="0"/>
              <w:rPr>
                <w:rFonts w:ascii="Montserrat" w:hAnsi="Montserrat"/>
                <w:color w:val="000000"/>
                <w:sz w:val="16"/>
                <w:szCs w:val="16"/>
                <w:lang w:val="es-MX" w:eastAsia="es-MX"/>
              </w:rPr>
            </w:pPr>
          </w:p>
        </w:tc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8FC" w:rsidRPr="00C928FC" w:rsidRDefault="00C928FC" w:rsidP="00C928FC">
            <w:pPr>
              <w:suppressAutoHyphens w:val="0"/>
              <w:rPr>
                <w:rFonts w:ascii="Montserrat" w:hAnsi="Montserrat"/>
                <w:b/>
                <w:bCs/>
                <w:color w:val="000000"/>
                <w:sz w:val="16"/>
                <w:szCs w:val="16"/>
                <w:lang w:val="es-MX" w:eastAsia="es-MX"/>
              </w:rPr>
            </w:pPr>
            <w:r w:rsidRPr="00C928FC">
              <w:rPr>
                <w:rFonts w:ascii="Montserrat" w:hAnsi="Montserrat"/>
                <w:b/>
                <w:bCs/>
                <w:color w:val="000000"/>
                <w:sz w:val="16"/>
                <w:szCs w:val="16"/>
                <w:lang w:val="es-MX" w:eastAsia="es-MX"/>
              </w:rPr>
              <w:t>Total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8FC" w:rsidRPr="00C928FC" w:rsidRDefault="00C928FC" w:rsidP="00C928FC">
            <w:pPr>
              <w:suppressAutoHyphens w:val="0"/>
              <w:jc w:val="right"/>
              <w:rPr>
                <w:rFonts w:ascii="Montserrat" w:hAnsi="Montserrat"/>
                <w:color w:val="000000"/>
                <w:sz w:val="16"/>
                <w:szCs w:val="16"/>
                <w:lang w:val="es-MX" w:eastAsia="es-MX"/>
              </w:rPr>
            </w:pPr>
            <w:r w:rsidRPr="00C928FC">
              <w:rPr>
                <w:rFonts w:ascii="Montserrat" w:hAnsi="Montserrat"/>
                <w:color w:val="000000"/>
                <w:sz w:val="16"/>
                <w:szCs w:val="16"/>
                <w:lang w:val="es-MX" w:eastAsia="es-MX"/>
              </w:rPr>
              <w:t>0.00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28FC" w:rsidRPr="00C928FC" w:rsidRDefault="00C928FC" w:rsidP="00C928FC">
            <w:pPr>
              <w:suppressAutoHyphens w:val="0"/>
              <w:jc w:val="right"/>
              <w:rPr>
                <w:rFonts w:ascii="Montserrat" w:hAnsi="Montserrat"/>
                <w:color w:val="000000"/>
                <w:sz w:val="16"/>
                <w:szCs w:val="16"/>
                <w:lang w:val="es-MX" w:eastAsia="es-MX"/>
              </w:rPr>
            </w:pPr>
            <w:r w:rsidRPr="00C928FC">
              <w:rPr>
                <w:rFonts w:ascii="Montserrat" w:hAnsi="Montserrat"/>
                <w:color w:val="000000"/>
                <w:sz w:val="16"/>
                <w:szCs w:val="16"/>
                <w:lang w:val="es-MX" w:eastAsia="es-MX"/>
              </w:rPr>
              <w:t>0.00</w:t>
            </w:r>
          </w:p>
        </w:tc>
      </w:tr>
    </w:tbl>
    <w:p w:rsidR="0048221E" w:rsidRPr="0064189C" w:rsidRDefault="0048221E" w:rsidP="0048221E">
      <w:pPr>
        <w:jc w:val="center"/>
        <w:rPr>
          <w:rFonts w:ascii="Montserrat" w:hAnsi="Montserrat" w:cs="Arial"/>
          <w:b/>
          <w:bCs/>
          <w:sz w:val="22"/>
          <w:szCs w:val="22"/>
          <w:lang w:val="es-MX"/>
        </w:rPr>
      </w:pPr>
    </w:p>
    <w:p w:rsidR="0048221E" w:rsidRPr="0064189C" w:rsidRDefault="0048221E" w:rsidP="0048221E">
      <w:pPr>
        <w:jc w:val="center"/>
        <w:rPr>
          <w:rFonts w:ascii="Montserrat" w:hAnsi="Montserrat" w:cs="Arial"/>
          <w:b/>
          <w:bCs/>
          <w:sz w:val="22"/>
          <w:szCs w:val="22"/>
          <w:lang w:val="es-MX"/>
        </w:rPr>
      </w:pPr>
    </w:p>
    <w:p w:rsidR="0048221E" w:rsidRPr="0064189C" w:rsidRDefault="0048221E" w:rsidP="00C928FC">
      <w:pPr>
        <w:rPr>
          <w:rFonts w:ascii="Montserrat" w:hAnsi="Montserrat" w:cs="Arial"/>
          <w:b/>
          <w:bCs/>
          <w:sz w:val="22"/>
          <w:szCs w:val="22"/>
          <w:lang w:val="es-MX"/>
        </w:rPr>
      </w:pPr>
    </w:p>
    <w:p w:rsidR="0048221E" w:rsidRPr="0064189C" w:rsidRDefault="0048221E" w:rsidP="0048221E">
      <w:pPr>
        <w:jc w:val="center"/>
        <w:rPr>
          <w:rFonts w:ascii="Montserrat" w:hAnsi="Montserrat" w:cs="Calibri"/>
          <w:sz w:val="22"/>
          <w:szCs w:val="22"/>
          <w:lang w:val="es-ES_tradnl"/>
        </w:rPr>
      </w:pPr>
      <w:r w:rsidRPr="0064189C">
        <w:rPr>
          <w:rFonts w:ascii="Montserrat" w:hAnsi="Montserrat" w:cs="Calibri"/>
          <w:sz w:val="22"/>
          <w:szCs w:val="22"/>
          <w:lang w:val="es-ES_tradnl"/>
        </w:rPr>
        <w:t>A T E N T A M E N TE</w:t>
      </w:r>
    </w:p>
    <w:p w:rsidR="0048221E" w:rsidRPr="0064189C" w:rsidRDefault="0048221E" w:rsidP="0048221E">
      <w:pPr>
        <w:jc w:val="center"/>
        <w:rPr>
          <w:rFonts w:ascii="Montserrat" w:hAnsi="Montserrat" w:cs="Calibri"/>
          <w:sz w:val="22"/>
          <w:szCs w:val="22"/>
          <w:lang w:val="es-ES_tradnl"/>
        </w:rPr>
      </w:pPr>
    </w:p>
    <w:p w:rsidR="0048221E" w:rsidRPr="0064189C" w:rsidRDefault="0048221E" w:rsidP="0048221E">
      <w:pPr>
        <w:jc w:val="center"/>
        <w:rPr>
          <w:rFonts w:ascii="Montserrat" w:hAnsi="Montserrat" w:cs="Calibri"/>
          <w:sz w:val="22"/>
          <w:szCs w:val="22"/>
        </w:rPr>
      </w:pPr>
      <w:r w:rsidRPr="0064189C">
        <w:rPr>
          <w:rFonts w:ascii="Montserrat" w:hAnsi="Montserrat" w:cs="Calibri"/>
          <w:sz w:val="22"/>
          <w:szCs w:val="22"/>
        </w:rPr>
        <w:t>NOMBRE Y FIRMA</w:t>
      </w:r>
    </w:p>
    <w:p w:rsidR="0048221E" w:rsidRPr="0064189C" w:rsidRDefault="0048221E" w:rsidP="0048221E">
      <w:pPr>
        <w:jc w:val="center"/>
        <w:rPr>
          <w:rFonts w:ascii="Montserrat" w:hAnsi="Montserrat" w:cs="Calibri"/>
          <w:sz w:val="22"/>
          <w:szCs w:val="22"/>
        </w:rPr>
      </w:pPr>
    </w:p>
    <w:p w:rsidR="0048221E" w:rsidRPr="0064189C" w:rsidRDefault="0048221E" w:rsidP="0048221E">
      <w:pPr>
        <w:jc w:val="center"/>
        <w:rPr>
          <w:rFonts w:ascii="Montserrat" w:hAnsi="Montserrat" w:cs="Calibri"/>
          <w:sz w:val="22"/>
          <w:szCs w:val="22"/>
        </w:rPr>
      </w:pPr>
      <w:r w:rsidRPr="0064189C">
        <w:rPr>
          <w:rFonts w:ascii="Montserrat" w:hAnsi="Montserrat" w:cs="Calibri"/>
          <w:sz w:val="22"/>
          <w:szCs w:val="22"/>
        </w:rPr>
        <w:t>_______________________________________________________________</w:t>
      </w:r>
    </w:p>
    <w:p w:rsidR="0048221E" w:rsidRPr="0064189C" w:rsidRDefault="0048221E" w:rsidP="0048221E">
      <w:pPr>
        <w:jc w:val="center"/>
        <w:rPr>
          <w:rFonts w:ascii="Montserrat" w:hAnsi="Montserrat" w:cs="Calibri"/>
          <w:sz w:val="22"/>
          <w:szCs w:val="22"/>
        </w:rPr>
      </w:pPr>
      <w:r w:rsidRPr="0064189C">
        <w:rPr>
          <w:rFonts w:ascii="Montserrat" w:hAnsi="Montserrat" w:cs="Calibri"/>
          <w:sz w:val="22"/>
          <w:szCs w:val="22"/>
        </w:rPr>
        <w:t xml:space="preserve">DEL REPRESENTANTE LEGAL DE </w:t>
      </w:r>
      <w:smartTag w:uri="urn:schemas-microsoft-com:office:smarttags" w:element="PersonName">
        <w:smartTagPr>
          <w:attr w:name="ProductID" w:val="LA EMPRESA LICITANTE"/>
        </w:smartTagPr>
        <w:r w:rsidRPr="0064189C">
          <w:rPr>
            <w:rFonts w:ascii="Montserrat" w:hAnsi="Montserrat" w:cs="Calibri"/>
            <w:sz w:val="22"/>
            <w:szCs w:val="22"/>
          </w:rPr>
          <w:t>LA EMPRESA LICITANTE</w:t>
        </w:r>
      </w:smartTag>
    </w:p>
    <w:p w:rsidR="0048221E" w:rsidRPr="0064189C" w:rsidRDefault="0048221E" w:rsidP="0048221E">
      <w:pPr>
        <w:rPr>
          <w:rFonts w:ascii="Montserrat" w:hAnsi="Montserrat" w:cs="Arial"/>
          <w:b/>
          <w:sz w:val="20"/>
        </w:rPr>
      </w:pPr>
    </w:p>
    <w:p w:rsidR="0048221E" w:rsidRPr="0064189C" w:rsidRDefault="0048221E" w:rsidP="0048221E">
      <w:pPr>
        <w:pStyle w:val="Piedepgina"/>
        <w:rPr>
          <w:rFonts w:ascii="Montserrat" w:hAnsi="Montserrat" w:cs="Arial"/>
        </w:rPr>
      </w:pPr>
    </w:p>
    <w:p w:rsidR="00082831" w:rsidRPr="0064189C" w:rsidRDefault="00082831" w:rsidP="0064189C">
      <w:pPr>
        <w:rPr>
          <w:rFonts w:ascii="Montserrat" w:hAnsi="Montserrat"/>
        </w:rPr>
      </w:pPr>
      <w:bookmarkStart w:id="0" w:name="_GoBack"/>
      <w:bookmarkEnd w:id="0"/>
    </w:p>
    <w:sectPr w:rsidR="00082831" w:rsidRPr="0064189C" w:rsidSect="001A545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1805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0FA8" w:rsidRDefault="003B0FA8" w:rsidP="00A723C8">
      <w:r>
        <w:separator/>
      </w:r>
    </w:p>
  </w:endnote>
  <w:endnote w:type="continuationSeparator" w:id="0">
    <w:p w:rsidR="003B0FA8" w:rsidRDefault="003B0FA8" w:rsidP="00A723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ontserrat">
    <w:panose1 w:val="00000500000000000000"/>
    <w:charset w:val="00"/>
    <w:family w:val="auto"/>
    <w:pitch w:val="variable"/>
    <w:sig w:usb0="2000020F" w:usb1="00000003" w:usb2="00000000" w:usb3="00000000" w:csb0="00000197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310E" w:rsidRDefault="006D310E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310E" w:rsidRDefault="006D310E">
    <w:pPr>
      <w:pStyle w:val="Piedep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310E" w:rsidRDefault="006D310E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0FA8" w:rsidRDefault="003B0FA8" w:rsidP="00A723C8">
      <w:r>
        <w:separator/>
      </w:r>
    </w:p>
  </w:footnote>
  <w:footnote w:type="continuationSeparator" w:id="0">
    <w:p w:rsidR="003B0FA8" w:rsidRDefault="003B0FA8" w:rsidP="00A723C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310E" w:rsidRDefault="006D310E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6067" w:rsidRDefault="001A545A">
    <w:pPr>
      <w:pStyle w:val="Encabezado"/>
    </w:pPr>
    <w:r>
      <w:rPr>
        <w:noProof/>
        <w:lang w:val="es-MX" w:eastAsia="es-MX"/>
      </w:rPr>
      <w:drawing>
        <wp:anchor distT="0" distB="0" distL="114300" distR="114300" simplePos="0" relativeHeight="251659264" behindDoc="0" locked="0" layoutInCell="1" allowOverlap="1" wp14:anchorId="1E7E6BCA" wp14:editId="72F9F215">
          <wp:simplePos x="0" y="0"/>
          <wp:positionH relativeFrom="column">
            <wp:posOffset>-645795</wp:posOffset>
          </wp:positionH>
          <wp:positionV relativeFrom="paragraph">
            <wp:posOffset>-35560</wp:posOffset>
          </wp:positionV>
          <wp:extent cx="2708275" cy="716915"/>
          <wp:effectExtent l="0" t="0" r="0" b="0"/>
          <wp:wrapSquare wrapText="bothSides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8211" t="6339" r="62358" b="87616"/>
                  <a:stretch>
                    <a:fillRect/>
                  </a:stretch>
                </pic:blipFill>
                <pic:spPr bwMode="auto">
                  <a:xfrm>
                    <a:off x="0" y="0"/>
                    <a:ext cx="2708275" cy="7169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s-MX" w:eastAsia="es-MX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79C8F754" wp14:editId="2DC53A57">
              <wp:simplePos x="0" y="0"/>
              <wp:positionH relativeFrom="column">
                <wp:posOffset>2259977</wp:posOffset>
              </wp:positionH>
              <wp:positionV relativeFrom="paragraph">
                <wp:posOffset>-134081</wp:posOffset>
              </wp:positionV>
              <wp:extent cx="3869690" cy="1009650"/>
              <wp:effectExtent l="0" t="0" r="0" b="0"/>
              <wp:wrapNone/>
              <wp:docPr id="41" name="Cuadro de texto 4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869690" cy="10096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:rsidR="00696067" w:rsidRPr="00A21BE4" w:rsidRDefault="00696067" w:rsidP="00F70E09">
                          <w:pPr>
                            <w:pStyle w:val="Sinespaciado"/>
                            <w:jc w:val="right"/>
                            <w:rPr>
                              <w:rFonts w:ascii="Arial" w:hAnsi="Arial" w:cs="Arial"/>
                              <w:sz w:val="16"/>
                              <w:szCs w:val="18"/>
                            </w:rPr>
                          </w:pPr>
                        </w:p>
                        <w:p w:rsidR="00696067" w:rsidRPr="00A21BE4" w:rsidRDefault="00696067" w:rsidP="00F70E09">
                          <w:pPr>
                            <w:pStyle w:val="Sinespaciado"/>
                            <w:jc w:val="right"/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</w:pPr>
                          <w:r w:rsidRPr="00A21BE4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INSTITUTO MEXICANO DEL SEGURO SOCIAL</w:t>
                          </w:r>
                        </w:p>
                        <w:p w:rsidR="00696067" w:rsidRPr="00A21BE4" w:rsidRDefault="00696067" w:rsidP="00F70E09">
                          <w:pPr>
                            <w:pStyle w:val="Sinespaciado"/>
                            <w:jc w:val="right"/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</w:pPr>
                          <w:r w:rsidRPr="00A21BE4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COORDINACIÓN DE UNIDADES MÉDICAS DE ALTA ESPECIALIDAD</w:t>
                          </w:r>
                        </w:p>
                        <w:p w:rsidR="00696067" w:rsidRPr="00A21BE4" w:rsidRDefault="00696067" w:rsidP="00F70E09">
                          <w:pPr>
                            <w:pStyle w:val="Sinespaciado"/>
                            <w:jc w:val="right"/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</w:pPr>
                          <w:r w:rsidRPr="00A21BE4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UMAE HOSPITAL DE TRAUMATOLOGIA Y ORTOPEDIA DE PUEBLA</w:t>
                          </w:r>
                        </w:p>
                        <w:p w:rsidR="00696067" w:rsidRPr="00A21BE4" w:rsidRDefault="00696067" w:rsidP="00F70E09">
                          <w:pPr>
                            <w:pStyle w:val="Sinespaciado"/>
                            <w:jc w:val="right"/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</w:pPr>
                          <w:r w:rsidRPr="00A21BE4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DIRECCIÓN ADMINISTRATIVA</w:t>
                          </w:r>
                        </w:p>
                        <w:p w:rsidR="00696067" w:rsidRPr="00A21BE4" w:rsidRDefault="00696067" w:rsidP="00F70E09">
                          <w:pPr>
                            <w:pStyle w:val="Sinespaciado"/>
                            <w:jc w:val="right"/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</w:pPr>
                          <w:r w:rsidRPr="00A21BE4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DEPARTAMENTO DE CONSERVACION Y SERVICIOS GENERALES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Cuadro de texto 41" o:spid="_x0000_s1026" type="#_x0000_t202" style="position:absolute;margin-left:177.95pt;margin-top:-10.55pt;width:304.7pt;height:7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" filled="f" stroked="f" strokeweight=".5pt">
              <v:path arrowok="t"/>
              <v:textbox>
                <w:txbxContent>
                  <w:p w:rsidR="00696067" w:rsidRPr="00A21BE4" w:rsidRDefault="00696067" w:rsidP="00F70E09">
                    <w:pPr>
                      <w:pStyle w:val="Sinespaciado"/>
                      <w:jc w:val="right"/>
                      <w:rPr>
                        <w:rFonts w:ascii="Arial" w:hAnsi="Arial" w:cs="Arial"/>
                        <w:sz w:val="16"/>
                        <w:szCs w:val="18"/>
                      </w:rPr>
                    </w:pPr>
                  </w:p>
                  <w:p w:rsidR="00696067" w:rsidRPr="00A21BE4" w:rsidRDefault="00696067" w:rsidP="00F70E09">
                    <w:pPr>
                      <w:pStyle w:val="Sinespaciado"/>
                      <w:jc w:val="right"/>
                      <w:rPr>
                        <w:rFonts w:ascii="Arial" w:hAnsi="Arial" w:cs="Arial"/>
                        <w:sz w:val="14"/>
                        <w:szCs w:val="16"/>
                      </w:rPr>
                    </w:pPr>
                    <w:r w:rsidRPr="00A21BE4">
                      <w:rPr>
                        <w:rFonts w:ascii="Arial" w:hAnsi="Arial" w:cs="Arial"/>
                        <w:sz w:val="14"/>
                        <w:szCs w:val="16"/>
                      </w:rPr>
                      <w:t>INSTITUTO MEXICANO DEL SEGURO SOCIAL</w:t>
                    </w:r>
                  </w:p>
                  <w:p w:rsidR="00696067" w:rsidRPr="00A21BE4" w:rsidRDefault="00696067" w:rsidP="00F70E09">
                    <w:pPr>
                      <w:pStyle w:val="Sinespaciado"/>
                      <w:jc w:val="right"/>
                      <w:rPr>
                        <w:rFonts w:ascii="Arial" w:hAnsi="Arial" w:cs="Arial"/>
                        <w:sz w:val="14"/>
                        <w:szCs w:val="16"/>
                      </w:rPr>
                    </w:pPr>
                    <w:r w:rsidRPr="00A21BE4">
                      <w:rPr>
                        <w:rFonts w:ascii="Arial" w:hAnsi="Arial" w:cs="Arial"/>
                        <w:sz w:val="14"/>
                        <w:szCs w:val="16"/>
                      </w:rPr>
                      <w:t>COORDINACIÓN DE UNIDADES MÉDICAS DE ALTA ESPECIALIDAD</w:t>
                    </w:r>
                  </w:p>
                  <w:p w:rsidR="00696067" w:rsidRPr="00A21BE4" w:rsidRDefault="00696067" w:rsidP="00F70E09">
                    <w:pPr>
                      <w:pStyle w:val="Sinespaciado"/>
                      <w:jc w:val="right"/>
                      <w:rPr>
                        <w:rFonts w:ascii="Arial" w:hAnsi="Arial" w:cs="Arial"/>
                        <w:sz w:val="14"/>
                        <w:szCs w:val="16"/>
                      </w:rPr>
                    </w:pPr>
                    <w:r w:rsidRPr="00A21BE4">
                      <w:rPr>
                        <w:rFonts w:ascii="Arial" w:hAnsi="Arial" w:cs="Arial"/>
                        <w:sz w:val="14"/>
                        <w:szCs w:val="16"/>
                      </w:rPr>
                      <w:t>UMAE HOSPITAL DE TRAUMATOLOGIA Y ORTOPEDIA DE PUEBLA</w:t>
                    </w:r>
                  </w:p>
                  <w:p w:rsidR="00696067" w:rsidRPr="00A21BE4" w:rsidRDefault="00696067" w:rsidP="00F70E09">
                    <w:pPr>
                      <w:pStyle w:val="Sinespaciado"/>
                      <w:jc w:val="right"/>
                      <w:rPr>
                        <w:rFonts w:ascii="Arial" w:hAnsi="Arial" w:cs="Arial"/>
                        <w:sz w:val="14"/>
                        <w:szCs w:val="16"/>
                      </w:rPr>
                    </w:pPr>
                    <w:r w:rsidRPr="00A21BE4">
                      <w:rPr>
                        <w:rFonts w:ascii="Arial" w:hAnsi="Arial" w:cs="Arial"/>
                        <w:sz w:val="14"/>
                        <w:szCs w:val="16"/>
                      </w:rPr>
                      <w:t>DIRECCIÓN ADMINISTRATIVA</w:t>
                    </w:r>
                  </w:p>
                  <w:p w:rsidR="00696067" w:rsidRPr="00A21BE4" w:rsidRDefault="00696067" w:rsidP="00F70E09">
                    <w:pPr>
                      <w:pStyle w:val="Sinespaciado"/>
                      <w:jc w:val="right"/>
                      <w:rPr>
                        <w:rFonts w:ascii="Arial" w:hAnsi="Arial" w:cs="Arial"/>
                        <w:sz w:val="14"/>
                        <w:szCs w:val="16"/>
                      </w:rPr>
                    </w:pPr>
                    <w:r w:rsidRPr="00A21BE4">
                      <w:rPr>
                        <w:rFonts w:ascii="Arial" w:hAnsi="Arial" w:cs="Arial"/>
                        <w:sz w:val="14"/>
                        <w:szCs w:val="16"/>
                      </w:rPr>
                      <w:t>DEPARTAMENTO DE CONSERVACION Y SERVICIOS GENERALES</w:t>
                    </w:r>
                  </w:p>
                </w:txbxContent>
              </v:textbox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310E" w:rsidRDefault="006D310E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4"/>
    <w:multiLevelType w:val="multilevel"/>
    <w:tmpl w:val="00000004"/>
    <w:name w:val="WW8Num4"/>
    <w:lvl w:ilvl="0">
      <w:start w:val="3"/>
      <w:numFmt w:val="decimal"/>
      <w:lvlText w:val="%1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720" w:hanging="36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44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16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880" w:hanging="72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396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5040" w:hanging="108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648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7920" w:hanging="1440"/>
      </w:pPr>
    </w:lvl>
  </w:abstractNum>
  <w:abstractNum w:abstractNumId="2">
    <w:nsid w:val="00000013"/>
    <w:multiLevelType w:val="singleLevel"/>
    <w:tmpl w:val="00000013"/>
    <w:name w:val="WW8Num2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3">
    <w:nsid w:val="00000016"/>
    <w:multiLevelType w:val="multilevel"/>
    <w:tmpl w:val="00000016"/>
    <w:name w:val="WW8Num23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933"/>
        </w:tabs>
        <w:ind w:left="933" w:hanging="360"/>
      </w:pPr>
    </w:lvl>
    <w:lvl w:ilvl="2">
      <w:start w:val="1"/>
      <w:numFmt w:val="decimal"/>
      <w:lvlText w:val="%1.%2.%3"/>
      <w:lvlJc w:val="left"/>
      <w:pPr>
        <w:tabs>
          <w:tab w:val="num" w:pos="1866"/>
        </w:tabs>
        <w:ind w:left="1866" w:hanging="720"/>
      </w:pPr>
    </w:lvl>
    <w:lvl w:ilvl="3">
      <w:start w:val="1"/>
      <w:numFmt w:val="decimal"/>
      <w:lvlText w:val="%1.%2.%3.%4"/>
      <w:lvlJc w:val="left"/>
      <w:pPr>
        <w:tabs>
          <w:tab w:val="num" w:pos="2439"/>
        </w:tabs>
        <w:ind w:left="2439" w:hanging="720"/>
      </w:pPr>
    </w:lvl>
    <w:lvl w:ilvl="4">
      <w:start w:val="1"/>
      <w:numFmt w:val="decimal"/>
      <w:lvlText w:val="%1.%2.%3.%4.%5"/>
      <w:lvlJc w:val="left"/>
      <w:pPr>
        <w:tabs>
          <w:tab w:val="num" w:pos="3372"/>
        </w:tabs>
        <w:ind w:left="3372" w:hanging="1080"/>
      </w:pPr>
    </w:lvl>
    <w:lvl w:ilvl="5">
      <w:start w:val="1"/>
      <w:numFmt w:val="decimal"/>
      <w:lvlText w:val="%1.%2.%3.%4.%5.%6"/>
      <w:lvlJc w:val="left"/>
      <w:pPr>
        <w:tabs>
          <w:tab w:val="num" w:pos="3945"/>
        </w:tabs>
        <w:ind w:left="3945" w:hanging="1080"/>
      </w:pPr>
    </w:lvl>
    <w:lvl w:ilvl="6">
      <w:start w:val="1"/>
      <w:numFmt w:val="decimal"/>
      <w:lvlText w:val="%1.%2.%3.%4.%5.%6.%7"/>
      <w:lvlJc w:val="left"/>
      <w:pPr>
        <w:tabs>
          <w:tab w:val="num" w:pos="4878"/>
        </w:tabs>
        <w:ind w:left="4878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5451"/>
        </w:tabs>
        <w:ind w:left="5451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6384"/>
        </w:tabs>
        <w:ind w:left="6384" w:hanging="1800"/>
      </w:pPr>
    </w:lvl>
  </w:abstractNum>
  <w:abstractNum w:abstractNumId="4">
    <w:nsid w:val="131B209B"/>
    <w:multiLevelType w:val="hybridMultilevel"/>
    <w:tmpl w:val="19704488"/>
    <w:lvl w:ilvl="0" w:tplc="080A0015">
      <w:start w:val="1"/>
      <w:numFmt w:val="upperLetter"/>
      <w:lvlText w:val="%1."/>
      <w:lvlJc w:val="left"/>
      <w:pPr>
        <w:ind w:left="720" w:hanging="360"/>
      </w:p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15">
      <w:start w:val="1"/>
      <w:numFmt w:val="upperLetter"/>
      <w:lvlText w:val="%4."/>
      <w:lvlJc w:val="left"/>
      <w:pPr>
        <w:ind w:left="2880" w:hanging="360"/>
      </w:pPr>
    </w:lvl>
    <w:lvl w:ilvl="4" w:tplc="080A0019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7A24CD7"/>
    <w:multiLevelType w:val="hybridMultilevel"/>
    <w:tmpl w:val="C03AF646"/>
    <w:lvl w:ilvl="0" w:tplc="08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82C3773"/>
    <w:multiLevelType w:val="hybridMultilevel"/>
    <w:tmpl w:val="CED8ECF2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>
      <w:start w:val="1"/>
      <w:numFmt w:val="lowerRoman"/>
      <w:lvlText w:val="%3."/>
      <w:lvlJc w:val="right"/>
      <w:pPr>
        <w:ind w:left="2160" w:hanging="180"/>
      </w:pPr>
    </w:lvl>
    <w:lvl w:ilvl="3" w:tplc="080A000F">
      <w:start w:val="1"/>
      <w:numFmt w:val="decimal"/>
      <w:lvlText w:val="%4."/>
      <w:lvlJc w:val="left"/>
      <w:pPr>
        <w:ind w:left="2880" w:hanging="360"/>
      </w:pPr>
    </w:lvl>
    <w:lvl w:ilvl="4" w:tplc="080A0019">
      <w:start w:val="1"/>
      <w:numFmt w:val="lowerLetter"/>
      <w:lvlText w:val="%5."/>
      <w:lvlJc w:val="left"/>
      <w:pPr>
        <w:ind w:left="3600" w:hanging="360"/>
      </w:pPr>
    </w:lvl>
    <w:lvl w:ilvl="5" w:tplc="080A001B">
      <w:start w:val="1"/>
      <w:numFmt w:val="lowerRoman"/>
      <w:lvlText w:val="%6."/>
      <w:lvlJc w:val="right"/>
      <w:pPr>
        <w:ind w:left="4320" w:hanging="180"/>
      </w:pPr>
    </w:lvl>
    <w:lvl w:ilvl="6" w:tplc="080A000F">
      <w:start w:val="1"/>
      <w:numFmt w:val="decimal"/>
      <w:lvlText w:val="%7."/>
      <w:lvlJc w:val="left"/>
      <w:pPr>
        <w:ind w:left="5040" w:hanging="360"/>
      </w:pPr>
    </w:lvl>
    <w:lvl w:ilvl="7" w:tplc="080A0019">
      <w:start w:val="1"/>
      <w:numFmt w:val="lowerLetter"/>
      <w:lvlText w:val="%8."/>
      <w:lvlJc w:val="left"/>
      <w:pPr>
        <w:ind w:left="5760" w:hanging="360"/>
      </w:pPr>
    </w:lvl>
    <w:lvl w:ilvl="8" w:tplc="080A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31C1DF7"/>
    <w:multiLevelType w:val="hybridMultilevel"/>
    <w:tmpl w:val="AB98509C"/>
    <w:lvl w:ilvl="0" w:tplc="08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771812C0"/>
    <w:multiLevelType w:val="hybridMultilevel"/>
    <w:tmpl w:val="52D8B412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85E0364"/>
    <w:multiLevelType w:val="hybridMultilevel"/>
    <w:tmpl w:val="9126E418"/>
    <w:lvl w:ilvl="0" w:tplc="080A0019">
      <w:start w:val="1"/>
      <w:numFmt w:val="lowerLetter"/>
      <w:lvlText w:val="%1."/>
      <w:lvlJc w:val="left"/>
      <w:pPr>
        <w:ind w:left="1440" w:hanging="360"/>
      </w:pPr>
    </w:lvl>
    <w:lvl w:ilvl="1" w:tplc="080A0019" w:tentative="1">
      <w:start w:val="1"/>
      <w:numFmt w:val="lowerLetter"/>
      <w:lvlText w:val="%2."/>
      <w:lvlJc w:val="left"/>
      <w:pPr>
        <w:ind w:left="2160" w:hanging="360"/>
      </w:pPr>
    </w:lvl>
    <w:lvl w:ilvl="2" w:tplc="080A001B" w:tentative="1">
      <w:start w:val="1"/>
      <w:numFmt w:val="lowerRoman"/>
      <w:lvlText w:val="%3."/>
      <w:lvlJc w:val="right"/>
      <w:pPr>
        <w:ind w:left="2880" w:hanging="180"/>
      </w:pPr>
    </w:lvl>
    <w:lvl w:ilvl="3" w:tplc="080A000F" w:tentative="1">
      <w:start w:val="1"/>
      <w:numFmt w:val="decimal"/>
      <w:lvlText w:val="%4."/>
      <w:lvlJc w:val="left"/>
      <w:pPr>
        <w:ind w:left="3600" w:hanging="360"/>
      </w:pPr>
    </w:lvl>
    <w:lvl w:ilvl="4" w:tplc="080A0019" w:tentative="1">
      <w:start w:val="1"/>
      <w:numFmt w:val="lowerLetter"/>
      <w:lvlText w:val="%5."/>
      <w:lvlJc w:val="left"/>
      <w:pPr>
        <w:ind w:left="4320" w:hanging="360"/>
      </w:pPr>
    </w:lvl>
    <w:lvl w:ilvl="5" w:tplc="080A001B" w:tentative="1">
      <w:start w:val="1"/>
      <w:numFmt w:val="lowerRoman"/>
      <w:lvlText w:val="%6."/>
      <w:lvlJc w:val="right"/>
      <w:pPr>
        <w:ind w:left="5040" w:hanging="180"/>
      </w:pPr>
    </w:lvl>
    <w:lvl w:ilvl="6" w:tplc="080A000F" w:tentative="1">
      <w:start w:val="1"/>
      <w:numFmt w:val="decimal"/>
      <w:lvlText w:val="%7."/>
      <w:lvlJc w:val="left"/>
      <w:pPr>
        <w:ind w:left="5760" w:hanging="360"/>
      </w:pPr>
    </w:lvl>
    <w:lvl w:ilvl="7" w:tplc="080A0019" w:tentative="1">
      <w:start w:val="1"/>
      <w:numFmt w:val="lowerLetter"/>
      <w:lvlText w:val="%8."/>
      <w:lvlJc w:val="left"/>
      <w:pPr>
        <w:ind w:left="6480" w:hanging="360"/>
      </w:pPr>
    </w:lvl>
    <w:lvl w:ilvl="8" w:tplc="080A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8"/>
  </w:num>
  <w:num w:numId="7">
    <w:abstractNumId w:val="5"/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788B"/>
    <w:rsid w:val="00037DA7"/>
    <w:rsid w:val="00037F2B"/>
    <w:rsid w:val="00042A1B"/>
    <w:rsid w:val="00046A4D"/>
    <w:rsid w:val="00050ACC"/>
    <w:rsid w:val="000535E9"/>
    <w:rsid w:val="000701F9"/>
    <w:rsid w:val="000702B0"/>
    <w:rsid w:val="000734FA"/>
    <w:rsid w:val="00082831"/>
    <w:rsid w:val="00086BDD"/>
    <w:rsid w:val="000D5688"/>
    <w:rsid w:val="000E0183"/>
    <w:rsid w:val="000F5F60"/>
    <w:rsid w:val="0014036A"/>
    <w:rsid w:val="001510F5"/>
    <w:rsid w:val="001513A8"/>
    <w:rsid w:val="00176F64"/>
    <w:rsid w:val="001A545A"/>
    <w:rsid w:val="001F1FD7"/>
    <w:rsid w:val="001F3D48"/>
    <w:rsid w:val="0023012D"/>
    <w:rsid w:val="002C6772"/>
    <w:rsid w:val="003607C9"/>
    <w:rsid w:val="003B0FA8"/>
    <w:rsid w:val="003B1665"/>
    <w:rsid w:val="003B5984"/>
    <w:rsid w:val="00426FFE"/>
    <w:rsid w:val="00463B93"/>
    <w:rsid w:val="0047285E"/>
    <w:rsid w:val="0048221E"/>
    <w:rsid w:val="004C06C1"/>
    <w:rsid w:val="004E71A4"/>
    <w:rsid w:val="004F6858"/>
    <w:rsid w:val="004F7AD6"/>
    <w:rsid w:val="00501FA8"/>
    <w:rsid w:val="00514046"/>
    <w:rsid w:val="0053492E"/>
    <w:rsid w:val="005610BB"/>
    <w:rsid w:val="00562C0F"/>
    <w:rsid w:val="005700B4"/>
    <w:rsid w:val="0057593E"/>
    <w:rsid w:val="005860EB"/>
    <w:rsid w:val="00594A54"/>
    <w:rsid w:val="005B1D90"/>
    <w:rsid w:val="00616507"/>
    <w:rsid w:val="006319D1"/>
    <w:rsid w:val="0064189C"/>
    <w:rsid w:val="006663FB"/>
    <w:rsid w:val="006855DC"/>
    <w:rsid w:val="006900DF"/>
    <w:rsid w:val="00696067"/>
    <w:rsid w:val="00696BBB"/>
    <w:rsid w:val="006D310E"/>
    <w:rsid w:val="00745CD7"/>
    <w:rsid w:val="00775051"/>
    <w:rsid w:val="00802ABD"/>
    <w:rsid w:val="008121F1"/>
    <w:rsid w:val="00867580"/>
    <w:rsid w:val="008760A3"/>
    <w:rsid w:val="008D4E3A"/>
    <w:rsid w:val="008E3E93"/>
    <w:rsid w:val="009167C0"/>
    <w:rsid w:val="0094417C"/>
    <w:rsid w:val="0095375A"/>
    <w:rsid w:val="00957721"/>
    <w:rsid w:val="009613AD"/>
    <w:rsid w:val="009A55F9"/>
    <w:rsid w:val="009B4599"/>
    <w:rsid w:val="009F7B24"/>
    <w:rsid w:val="00A23CF2"/>
    <w:rsid w:val="00A2740F"/>
    <w:rsid w:val="00A40D40"/>
    <w:rsid w:val="00A723C8"/>
    <w:rsid w:val="00AC550F"/>
    <w:rsid w:val="00B34D51"/>
    <w:rsid w:val="00B70AE8"/>
    <w:rsid w:val="00B71822"/>
    <w:rsid w:val="00BA72CB"/>
    <w:rsid w:val="00BB255E"/>
    <w:rsid w:val="00BF7C3D"/>
    <w:rsid w:val="00C0008A"/>
    <w:rsid w:val="00C14011"/>
    <w:rsid w:val="00C60F0B"/>
    <w:rsid w:val="00C905AF"/>
    <w:rsid w:val="00C928FC"/>
    <w:rsid w:val="00CA0788"/>
    <w:rsid w:val="00CC04D8"/>
    <w:rsid w:val="00CE3780"/>
    <w:rsid w:val="00DC4382"/>
    <w:rsid w:val="00EF0A5B"/>
    <w:rsid w:val="00F12AE6"/>
    <w:rsid w:val="00F1739B"/>
    <w:rsid w:val="00F337E5"/>
    <w:rsid w:val="00F3788B"/>
    <w:rsid w:val="00F46F0E"/>
    <w:rsid w:val="00F90CC8"/>
    <w:rsid w:val="00FF50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788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s-ES" w:eastAsia="ar-SA"/>
    </w:rPr>
  </w:style>
  <w:style w:type="paragraph" w:styleId="Ttulo1">
    <w:name w:val="heading 1"/>
    <w:basedOn w:val="Normal"/>
    <w:next w:val="Normal"/>
    <w:link w:val="Ttulo1Car"/>
    <w:qFormat/>
    <w:rsid w:val="00F3788B"/>
    <w:pPr>
      <w:keepNext/>
      <w:tabs>
        <w:tab w:val="num" w:pos="432"/>
      </w:tabs>
      <w:spacing w:before="240" w:after="60"/>
      <w:ind w:left="432" w:hanging="432"/>
      <w:outlineLvl w:val="0"/>
    </w:pPr>
    <w:rPr>
      <w:rFonts w:ascii="Arial" w:hAnsi="Arial" w:cs="Arial"/>
      <w:b/>
      <w:bCs/>
      <w:kern w:val="1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F3788B"/>
    <w:pPr>
      <w:keepNext/>
      <w:tabs>
        <w:tab w:val="left" w:pos="0"/>
        <w:tab w:val="num" w:pos="576"/>
      </w:tabs>
      <w:spacing w:before="240" w:after="60"/>
      <w:ind w:left="576" w:hanging="576"/>
      <w:outlineLvl w:val="1"/>
    </w:pPr>
    <w:rPr>
      <w:rFonts w:ascii="Arial" w:hAnsi="Arial" w:cs="Arial"/>
      <w:b/>
      <w:i/>
      <w:sz w:val="28"/>
    </w:rPr>
  </w:style>
  <w:style w:type="paragraph" w:styleId="Ttulo3">
    <w:name w:val="heading 3"/>
    <w:basedOn w:val="Normal"/>
    <w:next w:val="Normal"/>
    <w:link w:val="Ttulo3Car"/>
    <w:qFormat/>
    <w:rsid w:val="00F3788B"/>
    <w:pPr>
      <w:keepNext/>
      <w:tabs>
        <w:tab w:val="num" w:pos="720"/>
      </w:tabs>
      <w:spacing w:before="240" w:after="60"/>
      <w:ind w:left="720" w:hanging="720"/>
      <w:outlineLvl w:val="2"/>
    </w:pPr>
    <w:rPr>
      <w:rFonts w:ascii="Arial" w:hAnsi="Arial" w:cs="Arial"/>
      <w:b/>
      <w:bCs/>
      <w:sz w:val="26"/>
      <w:szCs w:val="26"/>
    </w:rPr>
  </w:style>
  <w:style w:type="paragraph" w:styleId="Ttulo5">
    <w:name w:val="heading 5"/>
    <w:basedOn w:val="Normal"/>
    <w:next w:val="Normal"/>
    <w:link w:val="Ttulo5Car"/>
    <w:qFormat/>
    <w:rsid w:val="00F3788B"/>
    <w:pPr>
      <w:tabs>
        <w:tab w:val="num" w:pos="1008"/>
      </w:tabs>
      <w:spacing w:before="240" w:after="60"/>
      <w:ind w:left="1008" w:hanging="1008"/>
      <w:outlineLvl w:val="4"/>
    </w:pPr>
    <w:rPr>
      <w:b/>
      <w:bCs/>
      <w:i/>
      <w:iCs/>
      <w:sz w:val="26"/>
      <w:szCs w:val="26"/>
    </w:rPr>
  </w:style>
  <w:style w:type="paragraph" w:styleId="Ttulo9">
    <w:name w:val="heading 9"/>
    <w:basedOn w:val="Normal"/>
    <w:next w:val="Normal"/>
    <w:link w:val="Ttulo9Car"/>
    <w:qFormat/>
    <w:rsid w:val="00F3788B"/>
    <w:pPr>
      <w:tabs>
        <w:tab w:val="num" w:pos="1584"/>
      </w:tabs>
      <w:spacing w:before="240" w:after="60"/>
      <w:ind w:left="1584" w:hanging="1584"/>
      <w:outlineLvl w:val="8"/>
    </w:pPr>
    <w:rPr>
      <w:rFonts w:ascii="Arial" w:hAnsi="Arial" w:cs="Arial"/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F3788B"/>
    <w:rPr>
      <w:rFonts w:ascii="Arial" w:eastAsia="Times New Roman" w:hAnsi="Arial" w:cs="Arial"/>
      <w:b/>
      <w:bCs/>
      <w:kern w:val="1"/>
      <w:sz w:val="32"/>
      <w:szCs w:val="32"/>
      <w:lang w:val="es-ES" w:eastAsia="ar-SA"/>
    </w:rPr>
  </w:style>
  <w:style w:type="character" w:customStyle="1" w:styleId="Ttulo2Car">
    <w:name w:val="Título 2 Car"/>
    <w:basedOn w:val="Fuentedeprrafopredeter"/>
    <w:link w:val="Ttulo2"/>
    <w:rsid w:val="00F3788B"/>
    <w:rPr>
      <w:rFonts w:ascii="Arial" w:eastAsia="Times New Roman" w:hAnsi="Arial" w:cs="Arial"/>
      <w:b/>
      <w:i/>
      <w:sz w:val="28"/>
      <w:szCs w:val="20"/>
      <w:lang w:val="es-ES" w:eastAsia="ar-SA"/>
    </w:rPr>
  </w:style>
  <w:style w:type="character" w:customStyle="1" w:styleId="Ttulo3Car">
    <w:name w:val="Título 3 Car"/>
    <w:basedOn w:val="Fuentedeprrafopredeter"/>
    <w:link w:val="Ttulo3"/>
    <w:rsid w:val="00F3788B"/>
    <w:rPr>
      <w:rFonts w:ascii="Arial" w:eastAsia="Times New Roman" w:hAnsi="Arial" w:cs="Arial"/>
      <w:b/>
      <w:bCs/>
      <w:sz w:val="26"/>
      <w:szCs w:val="26"/>
      <w:lang w:val="es-ES" w:eastAsia="ar-SA"/>
    </w:rPr>
  </w:style>
  <w:style w:type="character" w:customStyle="1" w:styleId="Ttulo5Car">
    <w:name w:val="Título 5 Car"/>
    <w:basedOn w:val="Fuentedeprrafopredeter"/>
    <w:link w:val="Ttulo5"/>
    <w:rsid w:val="00F3788B"/>
    <w:rPr>
      <w:rFonts w:ascii="Times New Roman" w:eastAsia="Times New Roman" w:hAnsi="Times New Roman" w:cs="Times New Roman"/>
      <w:b/>
      <w:bCs/>
      <w:i/>
      <w:iCs/>
      <w:sz w:val="26"/>
      <w:szCs w:val="26"/>
      <w:lang w:val="es-ES" w:eastAsia="ar-SA"/>
    </w:rPr>
  </w:style>
  <w:style w:type="character" w:customStyle="1" w:styleId="Ttulo9Car">
    <w:name w:val="Título 9 Car"/>
    <w:basedOn w:val="Fuentedeprrafopredeter"/>
    <w:link w:val="Ttulo9"/>
    <w:rsid w:val="00F3788B"/>
    <w:rPr>
      <w:rFonts w:ascii="Arial" w:eastAsia="Times New Roman" w:hAnsi="Arial" w:cs="Arial"/>
      <w:lang w:val="es-ES" w:eastAsia="ar-SA"/>
    </w:rPr>
  </w:style>
  <w:style w:type="paragraph" w:styleId="Textoindependiente">
    <w:name w:val="Body Text"/>
    <w:basedOn w:val="Normal"/>
    <w:link w:val="TextoindependienteCar"/>
    <w:rsid w:val="00F3788B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rsid w:val="00F3788B"/>
    <w:rPr>
      <w:rFonts w:ascii="Times New Roman" w:eastAsia="Times New Roman" w:hAnsi="Times New Roman" w:cs="Times New Roman"/>
      <w:sz w:val="24"/>
      <w:szCs w:val="20"/>
      <w:lang w:val="es-ES" w:eastAsia="ar-SA"/>
    </w:rPr>
  </w:style>
  <w:style w:type="paragraph" w:styleId="Encabezado">
    <w:name w:val="header"/>
    <w:basedOn w:val="Normal"/>
    <w:link w:val="EncabezadoCar"/>
    <w:rsid w:val="00F3788B"/>
    <w:pPr>
      <w:tabs>
        <w:tab w:val="center" w:pos="4419"/>
        <w:tab w:val="right" w:pos="8838"/>
      </w:tabs>
    </w:pPr>
    <w:rPr>
      <w:rFonts w:ascii="Arial" w:hAnsi="Arial" w:cs="Arial"/>
      <w:sz w:val="20"/>
      <w:lang w:val="es-ES_tradnl"/>
    </w:rPr>
  </w:style>
  <w:style w:type="character" w:customStyle="1" w:styleId="EncabezadoCar">
    <w:name w:val="Encabezado Car"/>
    <w:basedOn w:val="Fuentedeprrafopredeter"/>
    <w:link w:val="Encabezado"/>
    <w:rsid w:val="00F3788B"/>
    <w:rPr>
      <w:rFonts w:ascii="Arial" w:eastAsia="Times New Roman" w:hAnsi="Arial" w:cs="Arial"/>
      <w:sz w:val="20"/>
      <w:szCs w:val="20"/>
      <w:lang w:val="es-ES_tradnl" w:eastAsia="ar-SA"/>
    </w:rPr>
  </w:style>
  <w:style w:type="paragraph" w:customStyle="1" w:styleId="Textonormal">
    <w:name w:val="Texto normal"/>
    <w:basedOn w:val="Normal"/>
    <w:rsid w:val="00F3788B"/>
    <w:pPr>
      <w:spacing w:after="120"/>
    </w:pPr>
  </w:style>
  <w:style w:type="paragraph" w:styleId="Ttulo">
    <w:name w:val="Title"/>
    <w:basedOn w:val="Normal"/>
    <w:next w:val="Subttulo"/>
    <w:link w:val="TtuloCar"/>
    <w:qFormat/>
    <w:rsid w:val="00F3788B"/>
    <w:pPr>
      <w:jc w:val="center"/>
    </w:pPr>
    <w:rPr>
      <w:b/>
      <w:sz w:val="28"/>
    </w:rPr>
  </w:style>
  <w:style w:type="character" w:customStyle="1" w:styleId="TtuloCar">
    <w:name w:val="Título Car"/>
    <w:basedOn w:val="Fuentedeprrafopredeter"/>
    <w:link w:val="Ttulo"/>
    <w:rsid w:val="00F3788B"/>
    <w:rPr>
      <w:rFonts w:ascii="Times New Roman" w:eastAsia="Times New Roman" w:hAnsi="Times New Roman" w:cs="Times New Roman"/>
      <w:b/>
      <w:sz w:val="28"/>
      <w:szCs w:val="20"/>
      <w:lang w:val="es-ES" w:eastAsia="ar-SA"/>
    </w:rPr>
  </w:style>
  <w:style w:type="paragraph" w:customStyle="1" w:styleId="Textoindependiente21">
    <w:name w:val="Texto independiente 21"/>
    <w:basedOn w:val="Normal"/>
    <w:rsid w:val="00F3788B"/>
    <w:pPr>
      <w:widowControl w:val="0"/>
      <w:overflowPunct w:val="0"/>
      <w:autoSpaceDE w:val="0"/>
      <w:jc w:val="both"/>
      <w:textAlignment w:val="baseline"/>
    </w:pPr>
    <w:rPr>
      <w:rFonts w:ascii="Arial" w:hAnsi="Arial"/>
      <w:sz w:val="20"/>
    </w:rPr>
  </w:style>
  <w:style w:type="paragraph" w:customStyle="1" w:styleId="Textoindependiente210">
    <w:name w:val="Texto independiente 21"/>
    <w:basedOn w:val="Normal"/>
    <w:rsid w:val="00F3788B"/>
    <w:pPr>
      <w:spacing w:after="120" w:line="480" w:lineRule="auto"/>
    </w:pPr>
  </w:style>
  <w:style w:type="paragraph" w:customStyle="1" w:styleId="Textoindependiente31">
    <w:name w:val="Texto independiente 31"/>
    <w:basedOn w:val="Normal"/>
    <w:rsid w:val="00F3788B"/>
    <w:pPr>
      <w:overflowPunct w:val="0"/>
      <w:autoSpaceDE w:val="0"/>
      <w:jc w:val="both"/>
      <w:textAlignment w:val="baseline"/>
    </w:pPr>
  </w:style>
  <w:style w:type="paragraph" w:styleId="Subttulo">
    <w:name w:val="Subtitle"/>
    <w:basedOn w:val="Normal"/>
    <w:next w:val="Normal"/>
    <w:link w:val="SubttuloCar"/>
    <w:qFormat/>
    <w:rsid w:val="00F3788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Cs w:val="24"/>
    </w:rPr>
  </w:style>
  <w:style w:type="character" w:customStyle="1" w:styleId="SubttuloCar">
    <w:name w:val="Subtítulo Car"/>
    <w:basedOn w:val="Fuentedeprrafopredeter"/>
    <w:link w:val="Subttulo"/>
    <w:uiPriority w:val="11"/>
    <w:rsid w:val="00F3788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s-ES" w:eastAsia="ar-SA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F3788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3788B"/>
    <w:rPr>
      <w:rFonts w:ascii="Tahoma" w:eastAsia="Times New Roman" w:hAnsi="Tahoma" w:cs="Tahoma"/>
      <w:sz w:val="16"/>
      <w:szCs w:val="16"/>
      <w:lang w:val="es-ES" w:eastAsia="ar-SA"/>
    </w:rPr>
  </w:style>
  <w:style w:type="paragraph" w:styleId="Piedepgina">
    <w:name w:val="footer"/>
    <w:basedOn w:val="Normal"/>
    <w:link w:val="PiedepginaCar"/>
    <w:uiPriority w:val="99"/>
    <w:rsid w:val="003B1665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3B1665"/>
    <w:rPr>
      <w:rFonts w:ascii="Times New Roman" w:eastAsia="Times New Roman" w:hAnsi="Times New Roman" w:cs="Times New Roman"/>
      <w:sz w:val="24"/>
      <w:szCs w:val="20"/>
      <w:lang w:val="es-ES" w:eastAsia="ar-SA"/>
    </w:rPr>
  </w:style>
  <w:style w:type="paragraph" w:customStyle="1" w:styleId="Sangra3detindependiente1">
    <w:name w:val="Sangría 3 de t. independiente1"/>
    <w:basedOn w:val="Normal"/>
    <w:rsid w:val="003B1665"/>
    <w:pPr>
      <w:autoSpaceDE w:val="0"/>
      <w:ind w:left="284" w:hanging="284"/>
      <w:jc w:val="both"/>
    </w:pPr>
    <w:rPr>
      <w:rFonts w:ascii="Arial" w:hAnsi="Arial" w:cs="Arial"/>
      <w:sz w:val="20"/>
      <w:lang w:val="es-ES_tradnl"/>
    </w:rPr>
  </w:style>
  <w:style w:type="paragraph" w:styleId="Prrafodelista">
    <w:name w:val="List Paragraph"/>
    <w:basedOn w:val="Normal"/>
    <w:qFormat/>
    <w:rsid w:val="00463B93"/>
    <w:pPr>
      <w:ind w:left="708"/>
    </w:pPr>
  </w:style>
  <w:style w:type="paragraph" w:styleId="Textonotaalfinal">
    <w:name w:val="endnote text"/>
    <w:basedOn w:val="Normal"/>
    <w:link w:val="TextonotaalfinalCar"/>
    <w:uiPriority w:val="99"/>
    <w:unhideWhenUsed/>
    <w:rsid w:val="00AC550F"/>
    <w:rPr>
      <w:sz w:val="20"/>
    </w:rPr>
  </w:style>
  <w:style w:type="character" w:customStyle="1" w:styleId="TextonotaalfinalCar">
    <w:name w:val="Texto nota al final Car"/>
    <w:basedOn w:val="Fuentedeprrafopredeter"/>
    <w:link w:val="Textonotaalfinal"/>
    <w:uiPriority w:val="99"/>
    <w:rsid w:val="00AC550F"/>
    <w:rPr>
      <w:rFonts w:ascii="Times New Roman" w:eastAsia="Times New Roman" w:hAnsi="Times New Roman" w:cs="Times New Roman"/>
      <w:sz w:val="20"/>
      <w:szCs w:val="20"/>
      <w:lang w:val="es-ES" w:eastAsia="ar-SA"/>
    </w:rPr>
  </w:style>
  <w:style w:type="character" w:styleId="Refdenotaalfinal">
    <w:name w:val="endnote reference"/>
    <w:basedOn w:val="Fuentedeprrafopredeter"/>
    <w:uiPriority w:val="99"/>
    <w:unhideWhenUsed/>
    <w:rsid w:val="00AC550F"/>
    <w:rPr>
      <w:vertAlign w:val="superscript"/>
    </w:rPr>
  </w:style>
  <w:style w:type="paragraph" w:styleId="Sinespaciado">
    <w:name w:val="No Spacing"/>
    <w:uiPriority w:val="1"/>
    <w:qFormat/>
    <w:rsid w:val="00696067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788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s-ES" w:eastAsia="ar-SA"/>
    </w:rPr>
  </w:style>
  <w:style w:type="paragraph" w:styleId="Ttulo1">
    <w:name w:val="heading 1"/>
    <w:basedOn w:val="Normal"/>
    <w:next w:val="Normal"/>
    <w:link w:val="Ttulo1Car"/>
    <w:qFormat/>
    <w:rsid w:val="00F3788B"/>
    <w:pPr>
      <w:keepNext/>
      <w:tabs>
        <w:tab w:val="num" w:pos="432"/>
      </w:tabs>
      <w:spacing w:before="240" w:after="60"/>
      <w:ind w:left="432" w:hanging="432"/>
      <w:outlineLvl w:val="0"/>
    </w:pPr>
    <w:rPr>
      <w:rFonts w:ascii="Arial" w:hAnsi="Arial" w:cs="Arial"/>
      <w:b/>
      <w:bCs/>
      <w:kern w:val="1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F3788B"/>
    <w:pPr>
      <w:keepNext/>
      <w:tabs>
        <w:tab w:val="left" w:pos="0"/>
        <w:tab w:val="num" w:pos="576"/>
      </w:tabs>
      <w:spacing w:before="240" w:after="60"/>
      <w:ind w:left="576" w:hanging="576"/>
      <w:outlineLvl w:val="1"/>
    </w:pPr>
    <w:rPr>
      <w:rFonts w:ascii="Arial" w:hAnsi="Arial" w:cs="Arial"/>
      <w:b/>
      <w:i/>
      <w:sz w:val="28"/>
    </w:rPr>
  </w:style>
  <w:style w:type="paragraph" w:styleId="Ttulo3">
    <w:name w:val="heading 3"/>
    <w:basedOn w:val="Normal"/>
    <w:next w:val="Normal"/>
    <w:link w:val="Ttulo3Car"/>
    <w:qFormat/>
    <w:rsid w:val="00F3788B"/>
    <w:pPr>
      <w:keepNext/>
      <w:tabs>
        <w:tab w:val="num" w:pos="720"/>
      </w:tabs>
      <w:spacing w:before="240" w:after="60"/>
      <w:ind w:left="720" w:hanging="720"/>
      <w:outlineLvl w:val="2"/>
    </w:pPr>
    <w:rPr>
      <w:rFonts w:ascii="Arial" w:hAnsi="Arial" w:cs="Arial"/>
      <w:b/>
      <w:bCs/>
      <w:sz w:val="26"/>
      <w:szCs w:val="26"/>
    </w:rPr>
  </w:style>
  <w:style w:type="paragraph" w:styleId="Ttulo5">
    <w:name w:val="heading 5"/>
    <w:basedOn w:val="Normal"/>
    <w:next w:val="Normal"/>
    <w:link w:val="Ttulo5Car"/>
    <w:qFormat/>
    <w:rsid w:val="00F3788B"/>
    <w:pPr>
      <w:tabs>
        <w:tab w:val="num" w:pos="1008"/>
      </w:tabs>
      <w:spacing w:before="240" w:after="60"/>
      <w:ind w:left="1008" w:hanging="1008"/>
      <w:outlineLvl w:val="4"/>
    </w:pPr>
    <w:rPr>
      <w:b/>
      <w:bCs/>
      <w:i/>
      <w:iCs/>
      <w:sz w:val="26"/>
      <w:szCs w:val="26"/>
    </w:rPr>
  </w:style>
  <w:style w:type="paragraph" w:styleId="Ttulo9">
    <w:name w:val="heading 9"/>
    <w:basedOn w:val="Normal"/>
    <w:next w:val="Normal"/>
    <w:link w:val="Ttulo9Car"/>
    <w:qFormat/>
    <w:rsid w:val="00F3788B"/>
    <w:pPr>
      <w:tabs>
        <w:tab w:val="num" w:pos="1584"/>
      </w:tabs>
      <w:spacing w:before="240" w:after="60"/>
      <w:ind w:left="1584" w:hanging="1584"/>
      <w:outlineLvl w:val="8"/>
    </w:pPr>
    <w:rPr>
      <w:rFonts w:ascii="Arial" w:hAnsi="Arial" w:cs="Arial"/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F3788B"/>
    <w:rPr>
      <w:rFonts w:ascii="Arial" w:eastAsia="Times New Roman" w:hAnsi="Arial" w:cs="Arial"/>
      <w:b/>
      <w:bCs/>
      <w:kern w:val="1"/>
      <w:sz w:val="32"/>
      <w:szCs w:val="32"/>
      <w:lang w:val="es-ES" w:eastAsia="ar-SA"/>
    </w:rPr>
  </w:style>
  <w:style w:type="character" w:customStyle="1" w:styleId="Ttulo2Car">
    <w:name w:val="Título 2 Car"/>
    <w:basedOn w:val="Fuentedeprrafopredeter"/>
    <w:link w:val="Ttulo2"/>
    <w:rsid w:val="00F3788B"/>
    <w:rPr>
      <w:rFonts w:ascii="Arial" w:eastAsia="Times New Roman" w:hAnsi="Arial" w:cs="Arial"/>
      <w:b/>
      <w:i/>
      <w:sz w:val="28"/>
      <w:szCs w:val="20"/>
      <w:lang w:val="es-ES" w:eastAsia="ar-SA"/>
    </w:rPr>
  </w:style>
  <w:style w:type="character" w:customStyle="1" w:styleId="Ttulo3Car">
    <w:name w:val="Título 3 Car"/>
    <w:basedOn w:val="Fuentedeprrafopredeter"/>
    <w:link w:val="Ttulo3"/>
    <w:rsid w:val="00F3788B"/>
    <w:rPr>
      <w:rFonts w:ascii="Arial" w:eastAsia="Times New Roman" w:hAnsi="Arial" w:cs="Arial"/>
      <w:b/>
      <w:bCs/>
      <w:sz w:val="26"/>
      <w:szCs w:val="26"/>
      <w:lang w:val="es-ES" w:eastAsia="ar-SA"/>
    </w:rPr>
  </w:style>
  <w:style w:type="character" w:customStyle="1" w:styleId="Ttulo5Car">
    <w:name w:val="Título 5 Car"/>
    <w:basedOn w:val="Fuentedeprrafopredeter"/>
    <w:link w:val="Ttulo5"/>
    <w:rsid w:val="00F3788B"/>
    <w:rPr>
      <w:rFonts w:ascii="Times New Roman" w:eastAsia="Times New Roman" w:hAnsi="Times New Roman" w:cs="Times New Roman"/>
      <w:b/>
      <w:bCs/>
      <w:i/>
      <w:iCs/>
      <w:sz w:val="26"/>
      <w:szCs w:val="26"/>
      <w:lang w:val="es-ES" w:eastAsia="ar-SA"/>
    </w:rPr>
  </w:style>
  <w:style w:type="character" w:customStyle="1" w:styleId="Ttulo9Car">
    <w:name w:val="Título 9 Car"/>
    <w:basedOn w:val="Fuentedeprrafopredeter"/>
    <w:link w:val="Ttulo9"/>
    <w:rsid w:val="00F3788B"/>
    <w:rPr>
      <w:rFonts w:ascii="Arial" w:eastAsia="Times New Roman" w:hAnsi="Arial" w:cs="Arial"/>
      <w:lang w:val="es-ES" w:eastAsia="ar-SA"/>
    </w:rPr>
  </w:style>
  <w:style w:type="paragraph" w:styleId="Textoindependiente">
    <w:name w:val="Body Text"/>
    <w:basedOn w:val="Normal"/>
    <w:link w:val="TextoindependienteCar"/>
    <w:rsid w:val="00F3788B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rsid w:val="00F3788B"/>
    <w:rPr>
      <w:rFonts w:ascii="Times New Roman" w:eastAsia="Times New Roman" w:hAnsi="Times New Roman" w:cs="Times New Roman"/>
      <w:sz w:val="24"/>
      <w:szCs w:val="20"/>
      <w:lang w:val="es-ES" w:eastAsia="ar-SA"/>
    </w:rPr>
  </w:style>
  <w:style w:type="paragraph" w:styleId="Encabezado">
    <w:name w:val="header"/>
    <w:basedOn w:val="Normal"/>
    <w:link w:val="EncabezadoCar"/>
    <w:rsid w:val="00F3788B"/>
    <w:pPr>
      <w:tabs>
        <w:tab w:val="center" w:pos="4419"/>
        <w:tab w:val="right" w:pos="8838"/>
      </w:tabs>
    </w:pPr>
    <w:rPr>
      <w:rFonts w:ascii="Arial" w:hAnsi="Arial" w:cs="Arial"/>
      <w:sz w:val="20"/>
      <w:lang w:val="es-ES_tradnl"/>
    </w:rPr>
  </w:style>
  <w:style w:type="character" w:customStyle="1" w:styleId="EncabezadoCar">
    <w:name w:val="Encabezado Car"/>
    <w:basedOn w:val="Fuentedeprrafopredeter"/>
    <w:link w:val="Encabezado"/>
    <w:rsid w:val="00F3788B"/>
    <w:rPr>
      <w:rFonts w:ascii="Arial" w:eastAsia="Times New Roman" w:hAnsi="Arial" w:cs="Arial"/>
      <w:sz w:val="20"/>
      <w:szCs w:val="20"/>
      <w:lang w:val="es-ES_tradnl" w:eastAsia="ar-SA"/>
    </w:rPr>
  </w:style>
  <w:style w:type="paragraph" w:customStyle="1" w:styleId="Textonormal">
    <w:name w:val="Texto normal"/>
    <w:basedOn w:val="Normal"/>
    <w:rsid w:val="00F3788B"/>
    <w:pPr>
      <w:spacing w:after="120"/>
    </w:pPr>
  </w:style>
  <w:style w:type="paragraph" w:styleId="Ttulo">
    <w:name w:val="Title"/>
    <w:basedOn w:val="Normal"/>
    <w:next w:val="Subttulo"/>
    <w:link w:val="TtuloCar"/>
    <w:qFormat/>
    <w:rsid w:val="00F3788B"/>
    <w:pPr>
      <w:jc w:val="center"/>
    </w:pPr>
    <w:rPr>
      <w:b/>
      <w:sz w:val="28"/>
    </w:rPr>
  </w:style>
  <w:style w:type="character" w:customStyle="1" w:styleId="TtuloCar">
    <w:name w:val="Título Car"/>
    <w:basedOn w:val="Fuentedeprrafopredeter"/>
    <w:link w:val="Ttulo"/>
    <w:rsid w:val="00F3788B"/>
    <w:rPr>
      <w:rFonts w:ascii="Times New Roman" w:eastAsia="Times New Roman" w:hAnsi="Times New Roman" w:cs="Times New Roman"/>
      <w:b/>
      <w:sz w:val="28"/>
      <w:szCs w:val="20"/>
      <w:lang w:val="es-ES" w:eastAsia="ar-SA"/>
    </w:rPr>
  </w:style>
  <w:style w:type="paragraph" w:customStyle="1" w:styleId="Textoindependiente21">
    <w:name w:val="Texto independiente 21"/>
    <w:basedOn w:val="Normal"/>
    <w:rsid w:val="00F3788B"/>
    <w:pPr>
      <w:widowControl w:val="0"/>
      <w:overflowPunct w:val="0"/>
      <w:autoSpaceDE w:val="0"/>
      <w:jc w:val="both"/>
      <w:textAlignment w:val="baseline"/>
    </w:pPr>
    <w:rPr>
      <w:rFonts w:ascii="Arial" w:hAnsi="Arial"/>
      <w:sz w:val="20"/>
    </w:rPr>
  </w:style>
  <w:style w:type="paragraph" w:customStyle="1" w:styleId="Textoindependiente210">
    <w:name w:val="Texto independiente 21"/>
    <w:basedOn w:val="Normal"/>
    <w:rsid w:val="00F3788B"/>
    <w:pPr>
      <w:spacing w:after="120" w:line="480" w:lineRule="auto"/>
    </w:pPr>
  </w:style>
  <w:style w:type="paragraph" w:customStyle="1" w:styleId="Textoindependiente31">
    <w:name w:val="Texto independiente 31"/>
    <w:basedOn w:val="Normal"/>
    <w:rsid w:val="00F3788B"/>
    <w:pPr>
      <w:overflowPunct w:val="0"/>
      <w:autoSpaceDE w:val="0"/>
      <w:jc w:val="both"/>
      <w:textAlignment w:val="baseline"/>
    </w:pPr>
  </w:style>
  <w:style w:type="paragraph" w:styleId="Subttulo">
    <w:name w:val="Subtitle"/>
    <w:basedOn w:val="Normal"/>
    <w:next w:val="Normal"/>
    <w:link w:val="SubttuloCar"/>
    <w:qFormat/>
    <w:rsid w:val="00F3788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Cs w:val="24"/>
    </w:rPr>
  </w:style>
  <w:style w:type="character" w:customStyle="1" w:styleId="SubttuloCar">
    <w:name w:val="Subtítulo Car"/>
    <w:basedOn w:val="Fuentedeprrafopredeter"/>
    <w:link w:val="Subttulo"/>
    <w:uiPriority w:val="11"/>
    <w:rsid w:val="00F3788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s-ES" w:eastAsia="ar-SA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F3788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3788B"/>
    <w:rPr>
      <w:rFonts w:ascii="Tahoma" w:eastAsia="Times New Roman" w:hAnsi="Tahoma" w:cs="Tahoma"/>
      <w:sz w:val="16"/>
      <w:szCs w:val="16"/>
      <w:lang w:val="es-ES" w:eastAsia="ar-SA"/>
    </w:rPr>
  </w:style>
  <w:style w:type="paragraph" w:styleId="Piedepgina">
    <w:name w:val="footer"/>
    <w:basedOn w:val="Normal"/>
    <w:link w:val="PiedepginaCar"/>
    <w:uiPriority w:val="99"/>
    <w:rsid w:val="003B1665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3B1665"/>
    <w:rPr>
      <w:rFonts w:ascii="Times New Roman" w:eastAsia="Times New Roman" w:hAnsi="Times New Roman" w:cs="Times New Roman"/>
      <w:sz w:val="24"/>
      <w:szCs w:val="20"/>
      <w:lang w:val="es-ES" w:eastAsia="ar-SA"/>
    </w:rPr>
  </w:style>
  <w:style w:type="paragraph" w:customStyle="1" w:styleId="Sangra3detindependiente1">
    <w:name w:val="Sangría 3 de t. independiente1"/>
    <w:basedOn w:val="Normal"/>
    <w:rsid w:val="003B1665"/>
    <w:pPr>
      <w:autoSpaceDE w:val="0"/>
      <w:ind w:left="284" w:hanging="284"/>
      <w:jc w:val="both"/>
    </w:pPr>
    <w:rPr>
      <w:rFonts w:ascii="Arial" w:hAnsi="Arial" w:cs="Arial"/>
      <w:sz w:val="20"/>
      <w:lang w:val="es-ES_tradnl"/>
    </w:rPr>
  </w:style>
  <w:style w:type="paragraph" w:styleId="Prrafodelista">
    <w:name w:val="List Paragraph"/>
    <w:basedOn w:val="Normal"/>
    <w:qFormat/>
    <w:rsid w:val="00463B93"/>
    <w:pPr>
      <w:ind w:left="708"/>
    </w:pPr>
  </w:style>
  <w:style w:type="paragraph" w:styleId="Textonotaalfinal">
    <w:name w:val="endnote text"/>
    <w:basedOn w:val="Normal"/>
    <w:link w:val="TextonotaalfinalCar"/>
    <w:uiPriority w:val="99"/>
    <w:unhideWhenUsed/>
    <w:rsid w:val="00AC550F"/>
    <w:rPr>
      <w:sz w:val="20"/>
    </w:rPr>
  </w:style>
  <w:style w:type="character" w:customStyle="1" w:styleId="TextonotaalfinalCar">
    <w:name w:val="Texto nota al final Car"/>
    <w:basedOn w:val="Fuentedeprrafopredeter"/>
    <w:link w:val="Textonotaalfinal"/>
    <w:uiPriority w:val="99"/>
    <w:rsid w:val="00AC550F"/>
    <w:rPr>
      <w:rFonts w:ascii="Times New Roman" w:eastAsia="Times New Roman" w:hAnsi="Times New Roman" w:cs="Times New Roman"/>
      <w:sz w:val="20"/>
      <w:szCs w:val="20"/>
      <w:lang w:val="es-ES" w:eastAsia="ar-SA"/>
    </w:rPr>
  </w:style>
  <w:style w:type="character" w:styleId="Refdenotaalfinal">
    <w:name w:val="endnote reference"/>
    <w:basedOn w:val="Fuentedeprrafopredeter"/>
    <w:uiPriority w:val="99"/>
    <w:unhideWhenUsed/>
    <w:rsid w:val="00AC550F"/>
    <w:rPr>
      <w:vertAlign w:val="superscript"/>
    </w:rPr>
  </w:style>
  <w:style w:type="paragraph" w:styleId="Sinespaciado">
    <w:name w:val="No Spacing"/>
    <w:uiPriority w:val="1"/>
    <w:qFormat/>
    <w:rsid w:val="00696067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20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35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23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6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0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0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75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D0710B-0D79-423C-A220-BBAA7FE8B7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162</Words>
  <Characters>895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Instituto Mexicano del Seguro Social</Company>
  <LinksUpToDate>false</LinksUpToDate>
  <CharactersWithSpaces>1055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Pablo Israel Ovando Zarate</dc:creator>
  <cp:lastModifiedBy>Pablo Israel Ovando Zarate</cp:lastModifiedBy>
  <cp:revision>7</cp:revision>
  <cp:lastPrinted>2022-04-22T18:16:00Z</cp:lastPrinted>
  <dcterms:created xsi:type="dcterms:W3CDTF">2020-09-23T21:35:00Z</dcterms:created>
  <dcterms:modified xsi:type="dcterms:W3CDTF">2022-04-22T18:16:00Z</dcterms:modified>
</cp:coreProperties>
</file>